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61BDB" w14:textId="77777777" w:rsidR="008356CB" w:rsidRPr="00313D4D" w:rsidRDefault="00000000">
      <w:pPr>
        <w:pStyle w:val="aa"/>
        <w:jc w:val="center"/>
        <w:rPr>
          <w:lang w:val="ru-RU"/>
        </w:rPr>
      </w:pPr>
      <w:r w:rsidRPr="00313D4D">
        <w:rPr>
          <w:lang w:val="ru-RU"/>
        </w:rPr>
        <w:t xml:space="preserve">Подключение </w:t>
      </w:r>
      <w:r>
        <w:t>RuSender</w:t>
      </w:r>
      <w:r w:rsidRPr="00313D4D">
        <w:rPr>
          <w:lang w:val="ru-RU"/>
        </w:rPr>
        <w:t xml:space="preserve"> </w:t>
      </w:r>
      <w:r>
        <w:t>MCP</w:t>
      </w:r>
      <w:r w:rsidRPr="00313D4D">
        <w:rPr>
          <w:lang w:val="ru-RU"/>
        </w:rPr>
        <w:t xml:space="preserve"> к </w:t>
      </w:r>
      <w:r>
        <w:t>GigaChat</w:t>
      </w:r>
    </w:p>
    <w:p w14:paraId="53276EC8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Инструкция для первого запуска. Рассчитана на пользователя, который раньше не настраивал </w:t>
      </w:r>
      <w:r>
        <w:t>Python</w:t>
      </w:r>
      <w:r w:rsidRPr="00313D4D">
        <w:rPr>
          <w:lang w:val="ru-RU"/>
        </w:rPr>
        <w:t xml:space="preserve">, </w:t>
      </w:r>
      <w:r>
        <w:t>GigaChat</w:t>
      </w:r>
      <w:r w:rsidRPr="00313D4D">
        <w:rPr>
          <w:lang w:val="ru-RU"/>
        </w:rPr>
        <w:t xml:space="preserve"> </w:t>
      </w:r>
      <w:r>
        <w:t>API</w:t>
      </w:r>
      <w:r w:rsidRPr="00313D4D">
        <w:rPr>
          <w:lang w:val="ru-RU"/>
        </w:rPr>
        <w:t xml:space="preserve"> и </w:t>
      </w:r>
      <w:r>
        <w:t>MCP</w:t>
      </w:r>
      <w:r w:rsidRPr="00313D4D">
        <w:rPr>
          <w:lang w:val="ru-RU"/>
        </w:rPr>
        <w:t>.</w:t>
      </w:r>
    </w:p>
    <w:p w14:paraId="2AD1E0C6" w14:textId="77777777" w:rsidR="008356CB" w:rsidRDefault="00000000">
      <w:pPr>
        <w:pStyle w:val="1"/>
      </w:pPr>
      <w:r>
        <w:t>Что получится после подключения</w:t>
      </w:r>
    </w:p>
    <w:p w14:paraId="50A8D7E8" w14:textId="77777777" w:rsidR="008356CB" w:rsidRPr="00313D4D" w:rsidRDefault="00000000">
      <w:pPr>
        <w:pStyle w:val="a0"/>
        <w:rPr>
          <w:lang w:val="ru-RU"/>
        </w:rPr>
      </w:pPr>
      <w:r w:rsidRPr="00313D4D">
        <w:rPr>
          <w:lang w:val="ru-RU"/>
        </w:rPr>
        <w:t xml:space="preserve">Просматривать домены, списки контактов, рассылки и статистику </w:t>
      </w:r>
      <w:r>
        <w:t>RuSender</w:t>
      </w:r>
      <w:r w:rsidRPr="00313D4D">
        <w:rPr>
          <w:lang w:val="ru-RU"/>
        </w:rPr>
        <w:t>.</w:t>
      </w:r>
    </w:p>
    <w:p w14:paraId="786FC029" w14:textId="77777777" w:rsidR="008356CB" w:rsidRPr="00313D4D" w:rsidRDefault="00000000">
      <w:pPr>
        <w:pStyle w:val="a0"/>
        <w:rPr>
          <w:lang w:val="ru-RU"/>
        </w:rPr>
      </w:pPr>
      <w:r w:rsidRPr="00313D4D">
        <w:rPr>
          <w:lang w:val="ru-RU"/>
        </w:rPr>
        <w:t xml:space="preserve">Работать с </w:t>
      </w:r>
      <w:r>
        <w:t>RuSender</w:t>
      </w:r>
      <w:r w:rsidRPr="00313D4D">
        <w:rPr>
          <w:lang w:val="ru-RU"/>
        </w:rPr>
        <w:t xml:space="preserve"> обычными текстовыми запросами через </w:t>
      </w:r>
      <w:r>
        <w:t>GigaChat</w:t>
      </w:r>
      <w:r w:rsidRPr="00313D4D">
        <w:rPr>
          <w:lang w:val="ru-RU"/>
        </w:rPr>
        <w:t>.</w:t>
      </w:r>
    </w:p>
    <w:p w14:paraId="722BDFC6" w14:textId="77777777" w:rsidR="008356CB" w:rsidRPr="00313D4D" w:rsidRDefault="00000000">
      <w:pPr>
        <w:pStyle w:val="a0"/>
        <w:rPr>
          <w:lang w:val="ru-RU"/>
        </w:rPr>
      </w:pPr>
      <w:r w:rsidRPr="00313D4D">
        <w:rPr>
          <w:lang w:val="ru-RU"/>
        </w:rPr>
        <w:t xml:space="preserve">Создавать и изменять </w:t>
      </w:r>
      <w:r w:rsidR="00313D4D">
        <w:rPr>
          <w:lang w:val="ru-RU"/>
        </w:rPr>
        <w:t>сущности</w:t>
      </w:r>
      <w:r w:rsidR="00313D4D" w:rsidRPr="00313D4D">
        <w:rPr>
          <w:lang w:val="ru-RU"/>
        </w:rPr>
        <w:t xml:space="preserve"> </w:t>
      </w:r>
      <w:r w:rsidR="00313D4D">
        <w:rPr>
          <w:lang w:val="ru-RU"/>
        </w:rPr>
        <w:t>в</w:t>
      </w:r>
      <w:r w:rsidRPr="00313D4D">
        <w:rPr>
          <w:lang w:val="ru-RU"/>
        </w:rPr>
        <w:t xml:space="preserve"> </w:t>
      </w:r>
      <w:r>
        <w:t>RuSender</w:t>
      </w:r>
      <w:r w:rsidRPr="00313D4D">
        <w:rPr>
          <w:lang w:val="ru-RU"/>
        </w:rPr>
        <w:t>.</w:t>
      </w:r>
    </w:p>
    <w:p w14:paraId="1834AAF0" w14:textId="77777777" w:rsidR="008356CB" w:rsidRDefault="00000000">
      <w:pPr>
        <w:pStyle w:val="1"/>
      </w:pPr>
      <w:r>
        <w:t>Что понадобится</w:t>
      </w:r>
    </w:p>
    <w:p w14:paraId="378E8457" w14:textId="77777777" w:rsidR="008356CB" w:rsidRDefault="00000000">
      <w:pPr>
        <w:pStyle w:val="a0"/>
      </w:pPr>
      <w:r>
        <w:t>Аккаунт RuSender.</w:t>
      </w:r>
    </w:p>
    <w:p w14:paraId="7177DE8F" w14:textId="77777777" w:rsidR="008356CB" w:rsidRDefault="00000000">
      <w:pPr>
        <w:pStyle w:val="a0"/>
      </w:pPr>
      <w:r>
        <w:t>Доступ к GigaChat API.</w:t>
      </w:r>
    </w:p>
    <w:p w14:paraId="1EA215CD" w14:textId="77777777" w:rsidR="008356CB" w:rsidRDefault="00000000">
      <w:pPr>
        <w:pStyle w:val="a0"/>
      </w:pPr>
      <w:r>
        <w:t>Python 3.12 или новее.</w:t>
      </w:r>
    </w:p>
    <w:p w14:paraId="4B2B2B12" w14:textId="77777777" w:rsidR="008356CB" w:rsidRDefault="00000000">
      <w:pPr>
        <w:pStyle w:val="a0"/>
      </w:pPr>
      <w:r>
        <w:t>Архив rusender-gigachat.zip.</w:t>
      </w:r>
    </w:p>
    <w:p w14:paraId="522023F6" w14:textId="77777777" w:rsidR="008356CB" w:rsidRDefault="00000000">
      <w:pPr>
        <w:pStyle w:val="a0"/>
      </w:pPr>
      <w:r>
        <w:t>Подключение к Интернету.</w:t>
      </w:r>
    </w:p>
    <w:p w14:paraId="361066B7" w14:textId="77777777" w:rsidR="008356CB" w:rsidRDefault="00000000">
      <w:pPr>
        <w:pStyle w:val="1"/>
      </w:pPr>
      <w:r>
        <w:t>1. Скачайте и распакуйте клиент</w:t>
      </w:r>
    </w:p>
    <w:p w14:paraId="2E4145DC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Скачайте архив </w:t>
      </w:r>
      <w:r>
        <w:t>rusender</w:t>
      </w:r>
      <w:r w:rsidRPr="00313D4D">
        <w:rPr>
          <w:lang w:val="ru-RU"/>
        </w:rPr>
        <w:t>-</w:t>
      </w:r>
      <w:r>
        <w:t>gigachat</w:t>
      </w:r>
      <w:r w:rsidRPr="00313D4D">
        <w:rPr>
          <w:lang w:val="ru-RU"/>
        </w:rPr>
        <w:t>.</w:t>
      </w:r>
      <w:r>
        <w:t>zip</w:t>
      </w:r>
      <w:r w:rsidRPr="00313D4D">
        <w:rPr>
          <w:lang w:val="ru-RU"/>
        </w:rPr>
        <w:t xml:space="preserve"> и распакуйте его, например, в папку </w:t>
      </w:r>
      <w:r>
        <w:t>Downloads</w:t>
      </w:r>
      <w:r w:rsidRPr="00313D4D">
        <w:rPr>
          <w:lang w:val="ru-RU"/>
        </w:rPr>
        <w:t>.</w:t>
      </w:r>
    </w:p>
    <w:p w14:paraId="1921D86C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Внутри должна появиться папка </w:t>
      </w:r>
      <w:r>
        <w:t>rusender</w:t>
      </w:r>
      <w:r w:rsidRPr="00313D4D">
        <w:rPr>
          <w:lang w:val="ru-RU"/>
        </w:rPr>
        <w:t>-</w:t>
      </w:r>
      <w:r>
        <w:t>gigachat</w:t>
      </w:r>
      <w:r w:rsidRPr="00313D4D">
        <w:rPr>
          <w:lang w:val="ru-RU"/>
        </w:rPr>
        <w:t xml:space="preserve"> с файлами клиента.</w:t>
      </w:r>
    </w:p>
    <w:p w14:paraId="4278765C" w14:textId="77777777" w:rsidR="00313D4D" w:rsidRPr="00313D4D" w:rsidRDefault="00313D4D">
      <w:pPr>
        <w:shd w:val="clear" w:color="auto" w:fill="F2F2F2"/>
        <w:spacing w:before="140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5DB0A1C3" wp14:editId="53F76BB0">
            <wp:extent cx="6309360" cy="2987675"/>
            <wp:effectExtent l="0" t="0" r="5080" b="0"/>
            <wp:docPr id="21029306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930661" name="Рисунок 210293066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98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17A12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 xml:space="preserve">2. Проверьте </w:t>
      </w:r>
      <w:r>
        <w:t>Python</w:t>
      </w:r>
    </w:p>
    <w:p w14:paraId="1094C56E" w14:textId="77777777" w:rsidR="008356CB" w:rsidRDefault="00000000">
      <w:r w:rsidRPr="00313D4D">
        <w:rPr>
          <w:lang w:val="ru-RU"/>
        </w:rPr>
        <w:t xml:space="preserve">Клиенту нужен </w:t>
      </w:r>
      <w:r>
        <w:t>Python</w:t>
      </w:r>
      <w:r w:rsidRPr="00313D4D">
        <w:rPr>
          <w:lang w:val="ru-RU"/>
        </w:rPr>
        <w:t xml:space="preserve"> 3.12 или новее. </w:t>
      </w:r>
      <w:r>
        <w:t>На macOS откройте Terminal, на Windows — PowerShell.</w:t>
      </w:r>
    </w:p>
    <w:p w14:paraId="3666CBFA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python</w:t>
      </w:r>
      <w:r w:rsidRPr="00313D4D">
        <w:rPr>
          <w:rFonts w:ascii="Courier New" w:hAnsi="Courier New"/>
          <w:sz w:val="18"/>
          <w:lang w:val="ru-RU"/>
        </w:rPr>
        <w:t>3.12 --</w:t>
      </w:r>
      <w:r>
        <w:rPr>
          <w:rFonts w:ascii="Courier New" w:hAnsi="Courier New"/>
          <w:sz w:val="18"/>
        </w:rPr>
        <w:t>version</w:t>
      </w:r>
    </w:p>
    <w:p w14:paraId="20AC0672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lastRenderedPageBreak/>
        <w:t xml:space="preserve">Если </w:t>
      </w:r>
      <w:r>
        <w:t>Python</w:t>
      </w:r>
      <w:r w:rsidRPr="00313D4D">
        <w:rPr>
          <w:lang w:val="ru-RU"/>
        </w:rPr>
        <w:t xml:space="preserve"> 3.12 установлен, вы увидите, например:</w:t>
      </w:r>
    </w:p>
    <w:p w14:paraId="028007FA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Python</w:t>
      </w:r>
      <w:r w:rsidRPr="00313D4D">
        <w:rPr>
          <w:rFonts w:ascii="Courier New" w:hAnsi="Courier New"/>
          <w:sz w:val="18"/>
          <w:lang w:val="ru-RU"/>
        </w:rPr>
        <w:t xml:space="preserve"> 3.12.1</w:t>
      </w:r>
    </w:p>
    <w:p w14:paraId="04BEBD05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Если </w:t>
      </w:r>
      <w:r>
        <w:t>Python</w:t>
      </w:r>
      <w:r w:rsidRPr="00313D4D">
        <w:rPr>
          <w:lang w:val="ru-RU"/>
        </w:rPr>
        <w:t xml:space="preserve"> 3.12 не установлен: </w:t>
      </w:r>
      <w:r>
        <w:t>https</w:t>
      </w:r>
      <w:r w:rsidRPr="00313D4D">
        <w:rPr>
          <w:lang w:val="ru-RU"/>
        </w:rPr>
        <w:t>://</w:t>
      </w:r>
      <w:r>
        <w:t>www</w:t>
      </w:r>
      <w:r w:rsidRPr="00313D4D">
        <w:rPr>
          <w:lang w:val="ru-RU"/>
        </w:rPr>
        <w:t>.</w:t>
      </w:r>
      <w:r>
        <w:t>python</w:t>
      </w:r>
      <w:r w:rsidRPr="00313D4D">
        <w:rPr>
          <w:lang w:val="ru-RU"/>
        </w:rPr>
        <w:t>.</w:t>
      </w:r>
      <w:r>
        <w:t>org</w:t>
      </w:r>
      <w:r w:rsidRPr="00313D4D">
        <w:rPr>
          <w:lang w:val="ru-RU"/>
        </w:rPr>
        <w:t>/</w:t>
      </w:r>
      <w:r>
        <w:t>downloads</w:t>
      </w:r>
      <w:r w:rsidRPr="00313D4D">
        <w:rPr>
          <w:lang w:val="ru-RU"/>
        </w:rPr>
        <w:t>/</w:t>
      </w:r>
    </w:p>
    <w:p w14:paraId="246608F7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На </w:t>
      </w:r>
      <w:r>
        <w:t>Windows</w:t>
      </w:r>
      <w:r w:rsidRPr="00313D4D">
        <w:rPr>
          <w:lang w:val="ru-RU"/>
        </w:rPr>
        <w:t xml:space="preserve"> во время установки включите опцию </w:t>
      </w:r>
      <w:r>
        <w:t>Add</w:t>
      </w:r>
      <w:r w:rsidRPr="00313D4D">
        <w:rPr>
          <w:lang w:val="ru-RU"/>
        </w:rPr>
        <w:t xml:space="preserve"> </w:t>
      </w:r>
      <w:r>
        <w:t>Python</w:t>
      </w:r>
      <w:r w:rsidRPr="00313D4D">
        <w:rPr>
          <w:lang w:val="ru-RU"/>
        </w:rPr>
        <w:t xml:space="preserve"> </w:t>
      </w:r>
      <w:r>
        <w:t>to</w:t>
      </w:r>
      <w:r w:rsidRPr="00313D4D">
        <w:rPr>
          <w:lang w:val="ru-RU"/>
        </w:rPr>
        <w:t xml:space="preserve"> </w:t>
      </w:r>
      <w:r>
        <w:t>PATH</w:t>
      </w:r>
      <w:r w:rsidRPr="00313D4D">
        <w:rPr>
          <w:lang w:val="ru-RU"/>
        </w:rPr>
        <w:t>.</w:t>
      </w:r>
    </w:p>
    <w:p w14:paraId="7972B347" w14:textId="77777777" w:rsidR="00313D4D" w:rsidRPr="00313D4D" w:rsidRDefault="00313D4D">
      <w:pPr>
        <w:shd w:val="clear" w:color="auto" w:fill="F2F2F2"/>
        <w:spacing w:before="140"/>
      </w:pPr>
      <w:r>
        <w:rPr>
          <w:noProof/>
          <w:lang w:val="ru-RU"/>
        </w:rPr>
        <w:drawing>
          <wp:inline distT="0" distB="0" distL="0" distR="0" wp14:anchorId="448A6CE8" wp14:editId="220D80B7">
            <wp:extent cx="6309360" cy="495300"/>
            <wp:effectExtent l="0" t="0" r="2540" b="0"/>
            <wp:docPr id="2487382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738218" name="Рисунок 24873821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4B543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>3. Откройте папку клиента в терминале</w:t>
      </w:r>
    </w:p>
    <w:p w14:paraId="0CBA9898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Если папка находится в </w:t>
      </w:r>
      <w:r>
        <w:t>Downloads</w:t>
      </w:r>
      <w:r w:rsidRPr="00313D4D">
        <w:rPr>
          <w:lang w:val="ru-RU"/>
        </w:rPr>
        <w:t xml:space="preserve">, на </w:t>
      </w:r>
      <w:r>
        <w:t>macOS</w:t>
      </w:r>
      <w:r w:rsidRPr="00313D4D">
        <w:rPr>
          <w:lang w:val="ru-RU"/>
        </w:rPr>
        <w:t xml:space="preserve"> выполните:</w:t>
      </w:r>
    </w:p>
    <w:p w14:paraId="6D7CBD1B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cd</w:t>
      </w:r>
      <w:r w:rsidRPr="00313D4D">
        <w:rPr>
          <w:rFonts w:ascii="Courier New" w:hAnsi="Courier New"/>
          <w:sz w:val="18"/>
          <w:lang w:val="ru-RU"/>
        </w:rPr>
        <w:t xml:space="preserve"> ~/</w:t>
      </w:r>
      <w:r>
        <w:rPr>
          <w:rFonts w:ascii="Courier New" w:hAnsi="Courier New"/>
          <w:sz w:val="18"/>
        </w:rPr>
        <w:t>Downloads</w:t>
      </w:r>
      <w:r w:rsidRPr="00313D4D">
        <w:rPr>
          <w:rFonts w:ascii="Courier New" w:hAnsi="Courier New"/>
          <w:sz w:val="18"/>
          <w:lang w:val="ru-RU"/>
        </w:rPr>
        <w:t>/</w:t>
      </w:r>
      <w:r>
        <w:rPr>
          <w:rFonts w:ascii="Courier New" w:hAnsi="Courier New"/>
          <w:sz w:val="18"/>
        </w:rPr>
        <w:t>rusender</w:t>
      </w:r>
      <w:r w:rsidRPr="00313D4D">
        <w:rPr>
          <w:rFonts w:ascii="Courier New" w:hAnsi="Courier New"/>
          <w:sz w:val="18"/>
          <w:lang w:val="ru-RU"/>
        </w:rPr>
        <w:t>-</w:t>
      </w:r>
      <w:r>
        <w:rPr>
          <w:rFonts w:ascii="Courier New" w:hAnsi="Courier New"/>
          <w:sz w:val="18"/>
        </w:rPr>
        <w:t>gigachat</w:t>
      </w:r>
    </w:p>
    <w:p w14:paraId="656FB65C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После перехода имя папки появится в строке терминала, например:</w:t>
      </w:r>
    </w:p>
    <w:p w14:paraId="09B3C383" w14:textId="77777777" w:rsidR="008356CB" w:rsidRPr="00313D4D" w:rsidRDefault="00000000" w:rsidP="00313D4D">
      <w:pPr>
        <w:shd w:val="clear" w:color="auto" w:fill="F4F4F4"/>
        <w:ind w:left="360" w:right="360"/>
      </w:pPr>
      <w:r>
        <w:rPr>
          <w:rFonts w:ascii="Courier New" w:hAnsi="Courier New"/>
          <w:sz w:val="18"/>
        </w:rPr>
        <w:t>lv@MacBook-Pro-LV rusender-gigachat %</w:t>
      </w:r>
    </w:p>
    <w:p w14:paraId="50603522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>4. Запустите автоматическую установку</w:t>
      </w:r>
    </w:p>
    <w:p w14:paraId="15E32A34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Вручную создавать .</w:t>
      </w:r>
      <w:r>
        <w:t>venv</w:t>
      </w:r>
      <w:r w:rsidRPr="00313D4D">
        <w:rPr>
          <w:lang w:val="ru-RU"/>
        </w:rPr>
        <w:t xml:space="preserve"> и устанавливать библиотеки не нужно. </w:t>
      </w:r>
      <w:r>
        <w:t>install</w:t>
      </w:r>
      <w:r w:rsidRPr="00313D4D">
        <w:rPr>
          <w:lang w:val="ru-RU"/>
        </w:rPr>
        <w:t>.</w:t>
      </w:r>
      <w:r>
        <w:t>py</w:t>
      </w:r>
      <w:r w:rsidRPr="00313D4D">
        <w:rPr>
          <w:lang w:val="ru-RU"/>
        </w:rPr>
        <w:t xml:space="preserve"> сделает это автоматически.</w:t>
      </w:r>
    </w:p>
    <w:p w14:paraId="46D6BFFE" w14:textId="77777777" w:rsidR="008356CB" w:rsidRPr="00313D4D" w:rsidRDefault="00000000">
      <w:pPr>
        <w:rPr>
          <w:lang w:val="ru-RU"/>
        </w:rPr>
      </w:pPr>
      <w:r>
        <w:t>macOS</w:t>
      </w:r>
      <w:r w:rsidRPr="00313D4D">
        <w:rPr>
          <w:lang w:val="ru-RU"/>
        </w:rPr>
        <w:t xml:space="preserve"> / </w:t>
      </w:r>
      <w:r>
        <w:t>Linux</w:t>
      </w:r>
      <w:r w:rsidRPr="00313D4D">
        <w:rPr>
          <w:lang w:val="ru-RU"/>
        </w:rPr>
        <w:t>:</w:t>
      </w:r>
    </w:p>
    <w:p w14:paraId="37904878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python</w:t>
      </w:r>
      <w:r w:rsidRPr="00313D4D">
        <w:rPr>
          <w:rFonts w:ascii="Courier New" w:hAnsi="Courier New"/>
          <w:sz w:val="18"/>
          <w:lang w:val="ru-RU"/>
        </w:rPr>
        <w:t xml:space="preserve"> </w:t>
      </w:r>
      <w:r>
        <w:rPr>
          <w:rFonts w:ascii="Courier New" w:hAnsi="Courier New"/>
          <w:sz w:val="18"/>
        </w:rPr>
        <w:t>install</w:t>
      </w:r>
      <w:r w:rsidRPr="00313D4D">
        <w:rPr>
          <w:rFonts w:ascii="Courier New" w:hAnsi="Courier New"/>
          <w:sz w:val="18"/>
          <w:lang w:val="ru-RU"/>
        </w:rPr>
        <w:t>.</w:t>
      </w:r>
      <w:r>
        <w:rPr>
          <w:rFonts w:ascii="Courier New" w:hAnsi="Courier New"/>
          <w:sz w:val="18"/>
        </w:rPr>
        <w:t>py</w:t>
      </w:r>
    </w:p>
    <w:p w14:paraId="3538EB3A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Если команда </w:t>
      </w:r>
      <w:r>
        <w:t>python</w:t>
      </w:r>
      <w:r w:rsidRPr="00313D4D">
        <w:rPr>
          <w:lang w:val="ru-RU"/>
        </w:rPr>
        <w:t xml:space="preserve"> отсутствует или указывает на старую версию:</w:t>
      </w:r>
    </w:p>
    <w:p w14:paraId="63A4DC6C" w14:textId="77777777" w:rsidR="008356CB" w:rsidRDefault="00000000">
      <w:pPr>
        <w:shd w:val="clear" w:color="auto" w:fill="F4F4F4"/>
        <w:ind w:left="360" w:right="360"/>
      </w:pPr>
      <w:r>
        <w:rPr>
          <w:rFonts w:ascii="Courier New" w:hAnsi="Courier New"/>
          <w:sz w:val="18"/>
        </w:rPr>
        <w:t>python3 install.py</w:t>
      </w:r>
    </w:p>
    <w:p w14:paraId="46A8F898" w14:textId="77777777" w:rsidR="008356CB" w:rsidRDefault="00000000">
      <w:r>
        <w:t>Windows:</w:t>
      </w:r>
    </w:p>
    <w:p w14:paraId="5B55C57F" w14:textId="77777777" w:rsidR="008356CB" w:rsidRDefault="00000000">
      <w:pPr>
        <w:shd w:val="clear" w:color="auto" w:fill="F4F4F4"/>
        <w:ind w:left="360" w:right="360"/>
      </w:pPr>
      <w:r>
        <w:rPr>
          <w:rFonts w:ascii="Courier New" w:hAnsi="Courier New"/>
          <w:sz w:val="18"/>
        </w:rPr>
        <w:t>python install.py</w:t>
      </w:r>
    </w:p>
    <w:p w14:paraId="048670A8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Установщик сам ищет </w:t>
      </w:r>
      <w:r>
        <w:t>Python</w:t>
      </w:r>
      <w:r w:rsidRPr="00313D4D">
        <w:rPr>
          <w:lang w:val="ru-RU"/>
        </w:rPr>
        <w:t xml:space="preserve"> 3.12+. Если команда </w:t>
      </w:r>
      <w:r>
        <w:t>python</w:t>
      </w:r>
      <w:r w:rsidRPr="00313D4D">
        <w:rPr>
          <w:lang w:val="ru-RU"/>
        </w:rPr>
        <w:t xml:space="preserve"> указывает на </w:t>
      </w:r>
      <w:r>
        <w:t>Python</w:t>
      </w:r>
      <w:r w:rsidRPr="00313D4D">
        <w:rPr>
          <w:lang w:val="ru-RU"/>
        </w:rPr>
        <w:t xml:space="preserve"> 3.8, но установлен </w:t>
      </w:r>
      <w:r>
        <w:t>python</w:t>
      </w:r>
      <w:r w:rsidRPr="00313D4D">
        <w:rPr>
          <w:lang w:val="ru-RU"/>
        </w:rPr>
        <w:t xml:space="preserve">3.12, виртуальное окружение будет создано на </w:t>
      </w:r>
      <w:r>
        <w:t>Python</w:t>
      </w:r>
      <w:r w:rsidRPr="00313D4D">
        <w:rPr>
          <w:lang w:val="ru-RU"/>
        </w:rPr>
        <w:t xml:space="preserve"> 3.12.</w:t>
      </w:r>
    </w:p>
    <w:p w14:paraId="349C9681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Установщик создаст .</w:t>
      </w:r>
      <w:r>
        <w:t>venv</w:t>
      </w:r>
      <w:r w:rsidRPr="00313D4D">
        <w:rPr>
          <w:lang w:val="ru-RU"/>
        </w:rPr>
        <w:t xml:space="preserve">, обновит </w:t>
      </w:r>
      <w:r>
        <w:t>pip</w:t>
      </w:r>
      <w:r w:rsidRPr="00313D4D">
        <w:rPr>
          <w:lang w:val="ru-RU"/>
        </w:rPr>
        <w:t xml:space="preserve"> и установит </w:t>
      </w:r>
      <w:r>
        <w:t>requirements</w:t>
      </w:r>
      <w:r w:rsidRPr="00313D4D">
        <w:rPr>
          <w:lang w:val="ru-RU"/>
        </w:rPr>
        <w:t>.</w:t>
      </w:r>
      <w:r>
        <w:t>txt</w:t>
      </w:r>
      <w:r w:rsidRPr="00313D4D">
        <w:rPr>
          <w:lang w:val="ru-RU"/>
        </w:rPr>
        <w:t>.</w:t>
      </w:r>
    </w:p>
    <w:p w14:paraId="7646928D" w14:textId="77777777" w:rsidR="00313D4D" w:rsidRPr="00313D4D" w:rsidRDefault="00313D4D">
      <w:pPr>
        <w:shd w:val="clear" w:color="auto" w:fill="F2F2F2"/>
        <w:spacing w:before="140"/>
      </w:pPr>
      <w:r>
        <w:rPr>
          <w:noProof/>
          <w:lang w:val="ru-RU"/>
        </w:rPr>
        <w:lastRenderedPageBreak/>
        <w:drawing>
          <wp:inline distT="0" distB="0" distL="0" distR="0" wp14:anchorId="5C3A0FE5" wp14:editId="476BD44D">
            <wp:extent cx="6309360" cy="4905375"/>
            <wp:effectExtent l="0" t="0" r="2540" b="0"/>
            <wp:docPr id="208319069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190698" name="Рисунок 208319069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11433" w14:textId="77777777" w:rsidR="008356CB" w:rsidRDefault="00000000">
      <w:pPr>
        <w:pStyle w:val="1"/>
      </w:pPr>
      <w:r>
        <w:t>5. Получите GigaChat Credentials</w:t>
      </w:r>
    </w:p>
    <w:p w14:paraId="6920AE6F" w14:textId="77777777" w:rsidR="008356CB" w:rsidRDefault="00000000">
      <w:r>
        <w:t>Откройте GigaChat Studio:</w:t>
      </w:r>
    </w:p>
    <w:p w14:paraId="25D0C439" w14:textId="77777777" w:rsidR="008356CB" w:rsidRDefault="00000000">
      <w:r>
        <w:t>https://developers.sber.ru/studio/</w:t>
      </w:r>
    </w:p>
    <w:p w14:paraId="550487C3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Войдите в аккаунт, создайте проект или откройте существующий и получите </w:t>
      </w:r>
      <w:r>
        <w:t>credentials</w:t>
      </w:r>
      <w:r w:rsidRPr="00313D4D">
        <w:rPr>
          <w:lang w:val="ru-RU"/>
        </w:rPr>
        <w:t xml:space="preserve"> для </w:t>
      </w:r>
      <w:r>
        <w:t>GigaChat</w:t>
      </w:r>
      <w:r w:rsidRPr="00313D4D">
        <w:rPr>
          <w:lang w:val="ru-RU"/>
        </w:rPr>
        <w:t xml:space="preserve"> </w:t>
      </w:r>
      <w:r>
        <w:t>API</w:t>
      </w:r>
      <w:r w:rsidRPr="00313D4D">
        <w:rPr>
          <w:lang w:val="ru-RU"/>
        </w:rPr>
        <w:t>.</w:t>
      </w:r>
    </w:p>
    <w:p w14:paraId="29D92180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Официальная инструкция:</w:t>
      </w:r>
    </w:p>
    <w:p w14:paraId="09E7074A" w14:textId="77777777" w:rsidR="008356CB" w:rsidRPr="00313D4D" w:rsidRDefault="00000000">
      <w:pPr>
        <w:rPr>
          <w:lang w:val="ru-RU"/>
        </w:rPr>
      </w:pPr>
      <w:r>
        <w:t>https</w:t>
      </w:r>
      <w:r w:rsidRPr="00313D4D">
        <w:rPr>
          <w:lang w:val="ru-RU"/>
        </w:rPr>
        <w:t>://</w:t>
      </w:r>
      <w:r>
        <w:t>developers</w:t>
      </w:r>
      <w:r w:rsidRPr="00313D4D">
        <w:rPr>
          <w:lang w:val="ru-RU"/>
        </w:rPr>
        <w:t>.</w:t>
      </w:r>
      <w:r>
        <w:t>sber</w:t>
      </w:r>
      <w:r w:rsidRPr="00313D4D">
        <w:rPr>
          <w:lang w:val="ru-RU"/>
        </w:rPr>
        <w:t>.</w:t>
      </w:r>
      <w:r>
        <w:t>ru</w:t>
      </w:r>
      <w:r w:rsidRPr="00313D4D">
        <w:rPr>
          <w:lang w:val="ru-RU"/>
        </w:rPr>
        <w:t>/</w:t>
      </w:r>
      <w:r>
        <w:t>docs</w:t>
      </w:r>
      <w:r w:rsidRPr="00313D4D">
        <w:rPr>
          <w:lang w:val="ru-RU"/>
        </w:rPr>
        <w:t>/</w:t>
      </w:r>
      <w:r>
        <w:t>ru</w:t>
      </w:r>
      <w:r w:rsidRPr="00313D4D">
        <w:rPr>
          <w:lang w:val="ru-RU"/>
        </w:rPr>
        <w:t>/</w:t>
      </w:r>
      <w:r>
        <w:t>gigachat</w:t>
      </w:r>
      <w:r w:rsidRPr="00313D4D">
        <w:rPr>
          <w:lang w:val="ru-RU"/>
        </w:rPr>
        <w:t>/</w:t>
      </w:r>
      <w:r>
        <w:t>quickstart</w:t>
      </w:r>
      <w:r w:rsidRPr="00313D4D">
        <w:rPr>
          <w:lang w:val="ru-RU"/>
        </w:rPr>
        <w:t>/</w:t>
      </w:r>
      <w:r>
        <w:t>ind</w:t>
      </w:r>
      <w:r w:rsidRPr="00313D4D">
        <w:rPr>
          <w:lang w:val="ru-RU"/>
        </w:rPr>
        <w:t>-</w:t>
      </w:r>
      <w:r>
        <w:t>using</w:t>
      </w:r>
      <w:r w:rsidRPr="00313D4D">
        <w:rPr>
          <w:lang w:val="ru-RU"/>
        </w:rPr>
        <w:t>-</w:t>
      </w:r>
      <w:r>
        <w:t>api</w:t>
      </w:r>
    </w:p>
    <w:p w14:paraId="7F0F68E9" w14:textId="77777777" w:rsidR="00313D4D" w:rsidRPr="00313D4D" w:rsidRDefault="00313D4D">
      <w:pPr>
        <w:shd w:val="clear" w:color="auto" w:fill="F2F2F2"/>
        <w:spacing w:before="140"/>
      </w:pPr>
      <w:r>
        <w:rPr>
          <w:noProof/>
        </w:rPr>
        <w:lastRenderedPageBreak/>
        <w:drawing>
          <wp:inline distT="0" distB="0" distL="0" distR="0" wp14:anchorId="5AD4092D" wp14:editId="5EC9F3BB">
            <wp:extent cx="6309360" cy="2620010"/>
            <wp:effectExtent l="0" t="0" r="2540" b="0"/>
            <wp:docPr id="29690880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08801" name="Рисунок 2969088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8BA58" w14:textId="77777777" w:rsidR="00313D4D" w:rsidRDefault="00313D4D">
      <w:pPr>
        <w:shd w:val="clear" w:color="auto" w:fill="F2F2F2"/>
        <w:spacing w:before="140"/>
        <w:rPr>
          <w:b/>
        </w:rPr>
      </w:pPr>
      <w:r>
        <w:rPr>
          <w:b/>
          <w:noProof/>
        </w:rPr>
        <w:drawing>
          <wp:inline distT="0" distB="0" distL="0" distR="0" wp14:anchorId="5F933ACC" wp14:editId="4ABD02F8">
            <wp:extent cx="6309360" cy="2763520"/>
            <wp:effectExtent l="0" t="0" r="2540" b="5080"/>
            <wp:docPr id="9855188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518810" name="Рисунок 9855188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76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173A5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 xml:space="preserve">6. Вставьте </w:t>
      </w:r>
      <w:r>
        <w:t>GigaChat</w:t>
      </w:r>
      <w:r w:rsidRPr="00313D4D">
        <w:rPr>
          <w:lang w:val="ru-RU"/>
        </w:rPr>
        <w:t xml:space="preserve"> </w:t>
      </w:r>
      <w:r>
        <w:t>Credentials</w:t>
      </w:r>
    </w:p>
    <w:p w14:paraId="53CE6B30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Во время </w:t>
      </w:r>
      <w:r>
        <w:t>install</w:t>
      </w:r>
      <w:r w:rsidRPr="00313D4D">
        <w:rPr>
          <w:lang w:val="ru-RU"/>
        </w:rPr>
        <w:t>.</w:t>
      </w:r>
      <w:r>
        <w:t>py</w:t>
      </w:r>
      <w:r w:rsidRPr="00313D4D">
        <w:rPr>
          <w:lang w:val="ru-RU"/>
        </w:rPr>
        <w:t xml:space="preserve"> терминал покажет поле </w:t>
      </w:r>
      <w:r>
        <w:t>GIGACHAT</w:t>
      </w:r>
      <w:r w:rsidRPr="00313D4D">
        <w:rPr>
          <w:lang w:val="ru-RU"/>
        </w:rPr>
        <w:t>_</w:t>
      </w:r>
      <w:r>
        <w:t>CREDENTIALS</w:t>
      </w:r>
      <w:r w:rsidRPr="00313D4D">
        <w:rPr>
          <w:lang w:val="ru-RU"/>
        </w:rPr>
        <w:t xml:space="preserve">. Вставьте скопированное значение и нажмите </w:t>
      </w:r>
      <w:r>
        <w:t>Enter</w:t>
      </w:r>
      <w:r w:rsidRPr="00313D4D">
        <w:rPr>
          <w:lang w:val="ru-RU"/>
        </w:rPr>
        <w:t>.</w:t>
      </w:r>
    </w:p>
    <w:p w14:paraId="30F30002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Ввод скрыт: при вставке символы могут не отображаться. Это нормально.</w:t>
      </w:r>
    </w:p>
    <w:p w14:paraId="755411F5" w14:textId="77777777" w:rsidR="008356CB" w:rsidRPr="000C2F65" w:rsidRDefault="00000000" w:rsidP="00313D4D">
      <w:pPr>
        <w:rPr>
          <w:lang w:val="ru-RU"/>
        </w:rPr>
      </w:pPr>
      <w:r>
        <w:t>Credentials</w:t>
      </w:r>
      <w:r w:rsidRPr="00313D4D">
        <w:rPr>
          <w:lang w:val="ru-RU"/>
        </w:rPr>
        <w:t xml:space="preserve"> сохранятся локально в .</w:t>
      </w:r>
      <w:r>
        <w:t>env</w:t>
      </w:r>
      <w:r w:rsidRPr="00313D4D">
        <w:rPr>
          <w:lang w:val="ru-RU"/>
        </w:rPr>
        <w:t>. Не передавайте этот файл другим людям.</w:t>
      </w:r>
    </w:p>
    <w:p w14:paraId="3541DDEA" w14:textId="77777777" w:rsidR="00313D4D" w:rsidRPr="00313D4D" w:rsidRDefault="00313D4D">
      <w:pPr>
        <w:shd w:val="clear" w:color="auto" w:fill="F2F2F2"/>
        <w:spacing w:before="140"/>
      </w:pPr>
      <w:r>
        <w:rPr>
          <w:noProof/>
        </w:rPr>
        <w:lastRenderedPageBreak/>
        <w:drawing>
          <wp:inline distT="0" distB="0" distL="0" distR="0" wp14:anchorId="2ED16F86" wp14:editId="1E8401CC">
            <wp:extent cx="6309360" cy="2655570"/>
            <wp:effectExtent l="0" t="0" r="2540" b="0"/>
            <wp:docPr id="213107403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074038" name="Рисунок 213107403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65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B21DD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>7. Проверьте установку</w:t>
      </w:r>
    </w:p>
    <w:p w14:paraId="697EFC8A" w14:textId="77777777" w:rsidR="008356CB" w:rsidRPr="00313D4D" w:rsidRDefault="00000000">
      <w:pPr>
        <w:rPr>
          <w:lang w:val="ru-RU"/>
        </w:rPr>
      </w:pPr>
      <w:r>
        <w:t>macOS</w:t>
      </w:r>
      <w:r w:rsidRPr="00313D4D">
        <w:rPr>
          <w:lang w:val="ru-RU"/>
        </w:rPr>
        <w:t xml:space="preserve"> / </w:t>
      </w:r>
      <w:r>
        <w:t>Linux</w:t>
      </w:r>
      <w:r w:rsidRPr="00313D4D">
        <w:rPr>
          <w:lang w:val="ru-RU"/>
        </w:rPr>
        <w:t>:</w:t>
      </w:r>
    </w:p>
    <w:p w14:paraId="47AB317E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python</w:t>
      </w:r>
      <w:r w:rsidRPr="00313D4D">
        <w:rPr>
          <w:rFonts w:ascii="Courier New" w:hAnsi="Courier New"/>
          <w:sz w:val="18"/>
          <w:lang w:val="ru-RU"/>
        </w:rPr>
        <w:t xml:space="preserve">3 </w:t>
      </w:r>
      <w:r>
        <w:rPr>
          <w:rFonts w:ascii="Courier New" w:hAnsi="Courier New"/>
          <w:sz w:val="18"/>
        </w:rPr>
        <w:t>check</w:t>
      </w:r>
      <w:r w:rsidRPr="00313D4D">
        <w:rPr>
          <w:rFonts w:ascii="Courier New" w:hAnsi="Courier New"/>
          <w:sz w:val="18"/>
          <w:lang w:val="ru-RU"/>
        </w:rPr>
        <w:t>_</w:t>
      </w:r>
      <w:r>
        <w:rPr>
          <w:rFonts w:ascii="Courier New" w:hAnsi="Courier New"/>
          <w:sz w:val="18"/>
        </w:rPr>
        <w:t>setup</w:t>
      </w:r>
      <w:r w:rsidRPr="00313D4D">
        <w:rPr>
          <w:rFonts w:ascii="Courier New" w:hAnsi="Courier New"/>
          <w:sz w:val="18"/>
          <w:lang w:val="ru-RU"/>
        </w:rPr>
        <w:t>.</w:t>
      </w:r>
      <w:r>
        <w:rPr>
          <w:rFonts w:ascii="Courier New" w:hAnsi="Courier New"/>
          <w:sz w:val="18"/>
        </w:rPr>
        <w:t>py</w:t>
      </w:r>
    </w:p>
    <w:p w14:paraId="0D96962E" w14:textId="77777777" w:rsidR="008356CB" w:rsidRPr="00313D4D" w:rsidRDefault="00000000">
      <w:pPr>
        <w:rPr>
          <w:lang w:val="ru-RU"/>
        </w:rPr>
      </w:pPr>
      <w:r>
        <w:t>Windows</w:t>
      </w:r>
      <w:r w:rsidRPr="00313D4D">
        <w:rPr>
          <w:lang w:val="ru-RU"/>
        </w:rPr>
        <w:t>:</w:t>
      </w:r>
    </w:p>
    <w:p w14:paraId="650C094C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python</w:t>
      </w:r>
      <w:r w:rsidRPr="00313D4D">
        <w:rPr>
          <w:rFonts w:ascii="Courier New" w:hAnsi="Courier New"/>
          <w:sz w:val="18"/>
          <w:lang w:val="ru-RU"/>
        </w:rPr>
        <w:t xml:space="preserve"> </w:t>
      </w:r>
      <w:r>
        <w:rPr>
          <w:rFonts w:ascii="Courier New" w:hAnsi="Courier New"/>
          <w:sz w:val="18"/>
        </w:rPr>
        <w:t>check</w:t>
      </w:r>
      <w:r w:rsidRPr="00313D4D">
        <w:rPr>
          <w:rFonts w:ascii="Courier New" w:hAnsi="Courier New"/>
          <w:sz w:val="18"/>
          <w:lang w:val="ru-RU"/>
        </w:rPr>
        <w:t>_</w:t>
      </w:r>
      <w:r>
        <w:rPr>
          <w:rFonts w:ascii="Courier New" w:hAnsi="Courier New"/>
          <w:sz w:val="18"/>
        </w:rPr>
        <w:t>setup</w:t>
      </w:r>
      <w:r w:rsidRPr="00313D4D">
        <w:rPr>
          <w:rFonts w:ascii="Courier New" w:hAnsi="Courier New"/>
          <w:sz w:val="18"/>
          <w:lang w:val="ru-RU"/>
        </w:rPr>
        <w:t>.</w:t>
      </w:r>
      <w:r>
        <w:rPr>
          <w:rFonts w:ascii="Courier New" w:hAnsi="Courier New"/>
          <w:sz w:val="18"/>
        </w:rPr>
        <w:t>py</w:t>
      </w:r>
    </w:p>
    <w:p w14:paraId="19CD975B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Ожидаемый результат:</w:t>
      </w:r>
    </w:p>
    <w:p w14:paraId="7F34435D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RuSender</w:t>
      </w:r>
      <w:r w:rsidRPr="00313D4D">
        <w:rPr>
          <w:rFonts w:ascii="Courier New" w:hAnsi="Courier New"/>
          <w:sz w:val="18"/>
          <w:lang w:val="ru-RU"/>
        </w:rPr>
        <w:t xml:space="preserve"> </w:t>
      </w:r>
      <w:r>
        <w:rPr>
          <w:rFonts w:ascii="Courier New" w:hAnsi="Courier New"/>
          <w:sz w:val="18"/>
        </w:rPr>
        <w:t>MCP</w:t>
      </w:r>
      <w:r w:rsidRPr="00313D4D">
        <w:rPr>
          <w:rFonts w:ascii="Courier New" w:hAnsi="Courier New"/>
          <w:sz w:val="18"/>
          <w:lang w:val="ru-RU"/>
        </w:rPr>
        <w:t xml:space="preserve"> + </w:t>
      </w:r>
      <w:r>
        <w:rPr>
          <w:rFonts w:ascii="Courier New" w:hAnsi="Courier New"/>
          <w:sz w:val="18"/>
        </w:rPr>
        <w:t>GigaChat</w:t>
      </w:r>
      <w:r w:rsidRPr="00313D4D">
        <w:rPr>
          <w:rFonts w:ascii="Courier New" w:hAnsi="Courier New"/>
          <w:sz w:val="18"/>
          <w:lang w:val="ru-RU"/>
        </w:rPr>
        <w:t xml:space="preserve"> — проверка установки</w:t>
      </w:r>
      <w:r w:rsidRPr="00313D4D">
        <w:rPr>
          <w:rFonts w:ascii="Courier New" w:hAnsi="Courier New"/>
          <w:sz w:val="18"/>
          <w:lang w:val="ru-RU"/>
        </w:rPr>
        <w:br/>
        <w:t>.</w:t>
      </w:r>
      <w:r>
        <w:rPr>
          <w:rFonts w:ascii="Courier New" w:hAnsi="Courier New"/>
          <w:sz w:val="18"/>
        </w:rPr>
        <w:t>venv</w:t>
      </w:r>
      <w:r w:rsidRPr="00313D4D">
        <w:rPr>
          <w:rFonts w:ascii="Courier New" w:hAnsi="Courier New"/>
          <w:sz w:val="18"/>
          <w:lang w:val="ru-RU"/>
        </w:rPr>
        <w:t xml:space="preserve">: </w:t>
      </w:r>
      <w:r>
        <w:rPr>
          <w:rFonts w:ascii="Courier New" w:hAnsi="Courier New"/>
          <w:sz w:val="18"/>
        </w:rPr>
        <w:t>OK</w:t>
      </w:r>
      <w:r w:rsidRPr="00313D4D">
        <w:rPr>
          <w:rFonts w:ascii="Courier New" w:hAnsi="Courier New"/>
          <w:sz w:val="18"/>
          <w:lang w:val="ru-RU"/>
        </w:rPr>
        <w:br/>
        <w:t>.</w:t>
      </w:r>
      <w:r>
        <w:rPr>
          <w:rFonts w:ascii="Courier New" w:hAnsi="Courier New"/>
          <w:sz w:val="18"/>
        </w:rPr>
        <w:t>env</w:t>
      </w:r>
      <w:r w:rsidRPr="00313D4D">
        <w:rPr>
          <w:rFonts w:ascii="Courier New" w:hAnsi="Courier New"/>
          <w:sz w:val="18"/>
          <w:lang w:val="ru-RU"/>
        </w:rPr>
        <w:t xml:space="preserve">: </w:t>
      </w:r>
      <w:r>
        <w:rPr>
          <w:rFonts w:ascii="Courier New" w:hAnsi="Courier New"/>
          <w:sz w:val="18"/>
        </w:rPr>
        <w:t>OK</w:t>
      </w:r>
      <w:r w:rsidRPr="00313D4D">
        <w:rPr>
          <w:rFonts w:ascii="Courier New" w:hAnsi="Courier New"/>
          <w:sz w:val="18"/>
          <w:lang w:val="ru-RU"/>
        </w:rPr>
        <w:br/>
      </w:r>
      <w:r>
        <w:rPr>
          <w:rFonts w:ascii="Courier New" w:hAnsi="Courier New"/>
          <w:sz w:val="18"/>
        </w:rPr>
        <w:t>Python</w:t>
      </w:r>
      <w:r w:rsidRPr="00313D4D">
        <w:rPr>
          <w:rFonts w:ascii="Courier New" w:hAnsi="Courier New"/>
          <w:sz w:val="18"/>
          <w:lang w:val="ru-RU"/>
        </w:rPr>
        <w:t xml:space="preserve"> в .</w:t>
      </w:r>
      <w:r>
        <w:rPr>
          <w:rFonts w:ascii="Courier New" w:hAnsi="Courier New"/>
          <w:sz w:val="18"/>
        </w:rPr>
        <w:t>venv</w:t>
      </w:r>
      <w:r w:rsidRPr="00313D4D">
        <w:rPr>
          <w:rFonts w:ascii="Courier New" w:hAnsi="Courier New"/>
          <w:sz w:val="18"/>
          <w:lang w:val="ru-RU"/>
        </w:rPr>
        <w:t xml:space="preserve">: </w:t>
      </w:r>
      <w:r>
        <w:rPr>
          <w:rFonts w:ascii="Courier New" w:hAnsi="Courier New"/>
          <w:sz w:val="18"/>
        </w:rPr>
        <w:t>Python</w:t>
      </w:r>
      <w:r w:rsidRPr="00313D4D">
        <w:rPr>
          <w:rFonts w:ascii="Courier New" w:hAnsi="Courier New"/>
          <w:sz w:val="18"/>
          <w:lang w:val="ru-RU"/>
        </w:rPr>
        <w:t xml:space="preserve"> 3.12.</w:t>
      </w:r>
      <w:r>
        <w:rPr>
          <w:rFonts w:ascii="Courier New" w:hAnsi="Courier New"/>
          <w:sz w:val="18"/>
        </w:rPr>
        <w:t>x</w:t>
      </w:r>
      <w:r w:rsidRPr="00313D4D">
        <w:rPr>
          <w:rFonts w:ascii="Courier New" w:hAnsi="Courier New"/>
          <w:sz w:val="18"/>
          <w:lang w:val="ru-RU"/>
        </w:rPr>
        <w:br/>
        <w:t xml:space="preserve">Зависимости: </w:t>
      </w:r>
      <w:r>
        <w:rPr>
          <w:rFonts w:ascii="Courier New" w:hAnsi="Courier New"/>
          <w:sz w:val="18"/>
        </w:rPr>
        <w:t>OK</w:t>
      </w:r>
    </w:p>
    <w:p w14:paraId="130947AA" w14:textId="77777777" w:rsidR="00313D4D" w:rsidRPr="00313D4D" w:rsidRDefault="00313D4D">
      <w:pPr>
        <w:shd w:val="clear" w:color="auto" w:fill="F2F2F2"/>
        <w:spacing w:before="140"/>
      </w:pPr>
      <w:r>
        <w:rPr>
          <w:noProof/>
        </w:rPr>
        <w:drawing>
          <wp:inline distT="0" distB="0" distL="0" distR="0" wp14:anchorId="12B95079" wp14:editId="4D032C5F">
            <wp:extent cx="6309360" cy="1470660"/>
            <wp:effectExtent l="0" t="0" r="2540" b="2540"/>
            <wp:docPr id="102929542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295422" name="Рисунок 102929542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1470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F086B" w14:textId="77777777" w:rsidR="008356CB" w:rsidRDefault="00000000">
      <w:pPr>
        <w:pStyle w:val="1"/>
      </w:pPr>
      <w:r>
        <w:t>8. Запустите GigaChat + RuSender MCP</w:t>
      </w:r>
    </w:p>
    <w:p w14:paraId="69C2CB88" w14:textId="77777777" w:rsidR="008356CB" w:rsidRDefault="00000000">
      <w:r>
        <w:t>macOS / Linux:</w:t>
      </w:r>
    </w:p>
    <w:p w14:paraId="7107185D" w14:textId="77777777" w:rsidR="008356CB" w:rsidRDefault="00000000">
      <w:pPr>
        <w:shd w:val="clear" w:color="auto" w:fill="F4F4F4"/>
        <w:ind w:left="360" w:right="360"/>
      </w:pPr>
      <w:r>
        <w:rPr>
          <w:rFonts w:ascii="Courier New" w:hAnsi="Courier New"/>
          <w:sz w:val="18"/>
        </w:rPr>
        <w:t>python3 run.py</w:t>
      </w:r>
    </w:p>
    <w:p w14:paraId="383EA092" w14:textId="77777777" w:rsidR="008356CB" w:rsidRDefault="00000000">
      <w:r>
        <w:t>Windows:</w:t>
      </w:r>
    </w:p>
    <w:p w14:paraId="55A2D362" w14:textId="77777777" w:rsidR="008356CB" w:rsidRDefault="00000000">
      <w:pPr>
        <w:shd w:val="clear" w:color="auto" w:fill="F4F4F4"/>
        <w:ind w:left="360" w:right="360"/>
      </w:pPr>
      <w:r>
        <w:rPr>
          <w:rFonts w:ascii="Courier New" w:hAnsi="Courier New"/>
          <w:sz w:val="18"/>
        </w:rPr>
        <w:t>python run.py</w:t>
      </w:r>
    </w:p>
    <w:p w14:paraId="62944857" w14:textId="77777777" w:rsidR="00313D4D" w:rsidRPr="000C2F65" w:rsidRDefault="00000000" w:rsidP="00313D4D">
      <w:pPr>
        <w:rPr>
          <w:lang w:val="ru-RU"/>
        </w:rPr>
      </w:pPr>
      <w:r>
        <w:lastRenderedPageBreak/>
        <w:t>run</w:t>
      </w:r>
      <w:r w:rsidRPr="00313D4D">
        <w:rPr>
          <w:lang w:val="ru-RU"/>
        </w:rPr>
        <w:t>.</w:t>
      </w:r>
      <w:r>
        <w:t>py</w:t>
      </w:r>
      <w:r w:rsidRPr="00313D4D">
        <w:rPr>
          <w:lang w:val="ru-RU"/>
        </w:rPr>
        <w:t xml:space="preserve"> запускает основной клиент через </w:t>
      </w:r>
      <w:r>
        <w:t>Python</w:t>
      </w:r>
      <w:r w:rsidRPr="00313D4D">
        <w:rPr>
          <w:lang w:val="ru-RU"/>
        </w:rPr>
        <w:t xml:space="preserve"> из .</w:t>
      </w:r>
      <w:r>
        <w:t>venv</w:t>
      </w:r>
      <w:r w:rsidRPr="00313D4D">
        <w:rPr>
          <w:lang w:val="ru-RU"/>
        </w:rPr>
        <w:t>.</w:t>
      </w:r>
    </w:p>
    <w:p w14:paraId="6DA82777" w14:textId="77777777" w:rsidR="00313D4D" w:rsidRPr="00313D4D" w:rsidRDefault="00313D4D">
      <w:pPr>
        <w:shd w:val="clear" w:color="auto" w:fill="F2F2F2"/>
        <w:spacing w:before="140"/>
      </w:pPr>
      <w:r>
        <w:rPr>
          <w:noProof/>
        </w:rPr>
        <w:drawing>
          <wp:inline distT="0" distB="0" distL="0" distR="0" wp14:anchorId="3729C8F4" wp14:editId="04C9FA8D">
            <wp:extent cx="6309360" cy="3382010"/>
            <wp:effectExtent l="0" t="0" r="2540" b="0"/>
            <wp:docPr id="140631520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315204" name="Рисунок 140631520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338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EF5B7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 xml:space="preserve">9. Авторизуйтесь в </w:t>
      </w:r>
      <w:r>
        <w:t>RuSender</w:t>
      </w:r>
    </w:p>
    <w:p w14:paraId="5E25667D" w14:textId="77777777" w:rsidR="008356CB" w:rsidRPr="00313D4D" w:rsidRDefault="00000000">
      <w:pPr>
        <w:rPr>
          <w:lang w:val="ru-RU"/>
        </w:rPr>
      </w:pPr>
      <w:r>
        <w:t>При первом подключении в терминале появится блок «=== RuSender OAuth ===» и ссылка на страницу авторизации RuSender. Клиент автоматически попытается открыть эту ссылку в браузере.</w:t>
      </w:r>
    </w:p>
    <w:p w14:paraId="5BD9B0A9" w14:textId="77777777" w:rsidR="002B24EE" w:rsidRDefault="00000000">
      <w:r>
        <w:t>Если нужный аккаунт RuSender открыт в другом браузере или в другом профиле браузера, полностью скопируйте ссылку авторизации из терминала и откройте её вручную именно там, где уже активна сессия нужного аккаунта RuSender.</w:t>
      </w:r>
    </w:p>
    <w:p w14:paraId="495B28C6" w14:textId="77777777" w:rsidR="002B24EE" w:rsidRDefault="00000000">
      <w:r>
        <w:t>Важно: доступ будет выдан тому аккаунту RuSender, под которым вы нажмёте «Разрешить». Если у вас несколько аккаунтов или профилей браузера, перед подтверждением убедитесь, что открыт нужный аккаунт.</w:t>
      </w:r>
    </w:p>
    <w:p w14:paraId="4938048D" w14:textId="77777777" w:rsidR="002B24EE" w:rsidRDefault="00000000">
      <w:r>
        <w:t>После этого выполните следующие действия:</w:t>
      </w:r>
    </w:p>
    <w:p w14:paraId="05138026" w14:textId="77777777" w:rsidR="008356CB" w:rsidRPr="00313D4D" w:rsidRDefault="00000000">
      <w:pPr>
        <w:pStyle w:val="a"/>
        <w:rPr>
          <w:lang w:val="ru-RU"/>
        </w:rPr>
      </w:pPr>
      <w:r w:rsidRPr="00313D4D">
        <w:rPr>
          <w:lang w:val="ru-RU"/>
        </w:rPr>
        <w:t xml:space="preserve">Войдите в нужный аккаунт </w:t>
      </w:r>
      <w:r>
        <w:t>RuSender</w:t>
      </w:r>
      <w:r w:rsidRPr="00313D4D">
        <w:rPr>
          <w:lang w:val="ru-RU"/>
        </w:rPr>
        <w:t>.</w:t>
      </w:r>
    </w:p>
    <w:p w14:paraId="5827ECFF" w14:textId="77777777" w:rsidR="008356CB" w:rsidRDefault="00000000">
      <w:pPr>
        <w:pStyle w:val="a"/>
      </w:pPr>
      <w:r>
        <w:t>Нажмите «Разрешить».</w:t>
      </w:r>
    </w:p>
    <w:p w14:paraId="0EBBDF83" w14:textId="77777777" w:rsidR="008356CB" w:rsidRPr="00313D4D" w:rsidRDefault="00000000">
      <w:pPr>
        <w:pStyle w:val="a"/>
        <w:rPr>
          <w:lang w:val="ru-RU"/>
        </w:rPr>
      </w:pPr>
      <w:r w:rsidRPr="00313D4D">
        <w:rPr>
          <w:lang w:val="ru-RU"/>
        </w:rPr>
        <w:t xml:space="preserve">После этого браузер перейдёт на </w:t>
      </w:r>
      <w:r>
        <w:t>localhost</w:t>
      </w:r>
      <w:r w:rsidRPr="00313D4D">
        <w:rPr>
          <w:lang w:val="ru-RU"/>
        </w:rPr>
        <w:t xml:space="preserve"> </w:t>
      </w:r>
      <w:r>
        <w:t>callback</w:t>
      </w:r>
      <w:r w:rsidRPr="00313D4D">
        <w:rPr>
          <w:lang w:val="ru-RU"/>
        </w:rPr>
        <w:t>.</w:t>
      </w:r>
    </w:p>
    <w:p w14:paraId="587A5524" w14:textId="77777777" w:rsidR="008356CB" w:rsidRPr="00313D4D" w:rsidRDefault="00000000">
      <w:pPr>
        <w:pStyle w:val="a"/>
        <w:rPr>
          <w:lang w:val="ru-RU"/>
        </w:rPr>
      </w:pPr>
      <w:r w:rsidRPr="00313D4D">
        <w:rPr>
          <w:lang w:val="ru-RU"/>
        </w:rPr>
        <w:t xml:space="preserve">Скопируйте ПОЛНЫЙ </w:t>
      </w:r>
      <w:r>
        <w:t>URL</w:t>
      </w:r>
      <w:r w:rsidRPr="00313D4D">
        <w:rPr>
          <w:lang w:val="ru-RU"/>
        </w:rPr>
        <w:t xml:space="preserve"> из адресной строки браузера.</w:t>
      </w:r>
    </w:p>
    <w:p w14:paraId="68213AE4" w14:textId="77777777" w:rsidR="008356CB" w:rsidRDefault="00000000">
      <w:pPr>
        <w:pStyle w:val="a"/>
      </w:pPr>
      <w:r>
        <w:t>Вернитесь в терминал.</w:t>
      </w:r>
    </w:p>
    <w:p w14:paraId="5DDD1D7C" w14:textId="77777777" w:rsidR="008356CB" w:rsidRPr="00313D4D" w:rsidRDefault="00000000">
      <w:pPr>
        <w:pStyle w:val="a"/>
        <w:rPr>
          <w:lang w:val="ru-RU"/>
        </w:rPr>
      </w:pPr>
      <w:r w:rsidRPr="00313D4D">
        <w:rPr>
          <w:lang w:val="ru-RU"/>
        </w:rPr>
        <w:t xml:space="preserve">Вставьте полный </w:t>
      </w:r>
      <w:r>
        <w:t>URL</w:t>
      </w:r>
      <w:r w:rsidRPr="00313D4D">
        <w:rPr>
          <w:lang w:val="ru-RU"/>
        </w:rPr>
        <w:t xml:space="preserve"> в строку </w:t>
      </w:r>
      <w:r>
        <w:t>Callback</w:t>
      </w:r>
      <w:r w:rsidRPr="00313D4D">
        <w:rPr>
          <w:lang w:val="ru-RU"/>
        </w:rPr>
        <w:t xml:space="preserve"> </w:t>
      </w:r>
      <w:r>
        <w:t>URL</w:t>
      </w:r>
      <w:r w:rsidRPr="00313D4D">
        <w:rPr>
          <w:lang w:val="ru-RU"/>
        </w:rPr>
        <w:t xml:space="preserve">: и нажмите </w:t>
      </w:r>
      <w:r>
        <w:t>Enter</w:t>
      </w:r>
      <w:r w:rsidRPr="00313D4D">
        <w:rPr>
          <w:lang w:val="ru-RU"/>
        </w:rPr>
        <w:t>.</w:t>
      </w:r>
    </w:p>
    <w:p w14:paraId="06C10407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Пример </w:t>
      </w:r>
      <w:r>
        <w:t>URL</w:t>
      </w:r>
      <w:r w:rsidRPr="00313D4D">
        <w:rPr>
          <w:lang w:val="ru-RU"/>
        </w:rPr>
        <w:t>:</w:t>
      </w:r>
    </w:p>
    <w:p w14:paraId="35C43C30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http</w:t>
      </w:r>
      <w:r w:rsidRPr="00313D4D">
        <w:rPr>
          <w:rFonts w:ascii="Courier New" w:hAnsi="Courier New"/>
          <w:sz w:val="18"/>
          <w:lang w:val="ru-RU"/>
        </w:rPr>
        <w:t>://</w:t>
      </w:r>
      <w:r>
        <w:rPr>
          <w:rFonts w:ascii="Courier New" w:hAnsi="Courier New"/>
          <w:sz w:val="18"/>
        </w:rPr>
        <w:t>localhost</w:t>
      </w:r>
      <w:r w:rsidRPr="00313D4D">
        <w:rPr>
          <w:rFonts w:ascii="Courier New" w:hAnsi="Courier New"/>
          <w:sz w:val="18"/>
          <w:lang w:val="ru-RU"/>
        </w:rPr>
        <w:t>:3000/</w:t>
      </w:r>
      <w:r>
        <w:rPr>
          <w:rFonts w:ascii="Courier New" w:hAnsi="Courier New"/>
          <w:sz w:val="18"/>
        </w:rPr>
        <w:t>callback</w:t>
      </w:r>
      <w:r w:rsidRPr="00313D4D">
        <w:rPr>
          <w:rFonts w:ascii="Courier New" w:hAnsi="Courier New"/>
          <w:sz w:val="18"/>
          <w:lang w:val="ru-RU"/>
        </w:rPr>
        <w:t>?</w:t>
      </w:r>
      <w:r>
        <w:rPr>
          <w:rFonts w:ascii="Courier New" w:hAnsi="Courier New"/>
          <w:sz w:val="18"/>
        </w:rPr>
        <w:t>code</w:t>
      </w:r>
      <w:r w:rsidRPr="00313D4D">
        <w:rPr>
          <w:rFonts w:ascii="Courier New" w:hAnsi="Courier New"/>
          <w:sz w:val="18"/>
          <w:lang w:val="ru-RU"/>
        </w:rPr>
        <w:t>=...&amp;</w:t>
      </w:r>
      <w:r>
        <w:rPr>
          <w:rFonts w:ascii="Courier New" w:hAnsi="Courier New"/>
          <w:sz w:val="18"/>
        </w:rPr>
        <w:t>state</w:t>
      </w:r>
      <w:r w:rsidRPr="00313D4D">
        <w:rPr>
          <w:rFonts w:ascii="Courier New" w:hAnsi="Courier New"/>
          <w:sz w:val="18"/>
          <w:lang w:val="ru-RU"/>
        </w:rPr>
        <w:t>=...</w:t>
      </w:r>
    </w:p>
    <w:p w14:paraId="4445C764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Копировать нужно весь адрес, не только </w:t>
      </w:r>
      <w:r>
        <w:t>code</w:t>
      </w:r>
      <w:r w:rsidRPr="00313D4D">
        <w:rPr>
          <w:lang w:val="ru-RU"/>
        </w:rPr>
        <w:t>.</w:t>
      </w:r>
    </w:p>
    <w:p w14:paraId="43FF2BE2" w14:textId="77777777" w:rsidR="008356CB" w:rsidRPr="00313D4D" w:rsidRDefault="00000000">
      <w:pPr>
        <w:rPr>
          <w:lang w:val="ru-RU"/>
        </w:rPr>
      </w:pPr>
      <w:r>
        <w:t>OAuth</w:t>
      </w:r>
      <w:r w:rsidRPr="00313D4D">
        <w:rPr>
          <w:lang w:val="ru-RU"/>
        </w:rPr>
        <w:t xml:space="preserve"> сохраняется локально в .</w:t>
      </w:r>
      <w:r>
        <w:t>oauth</w:t>
      </w:r>
      <w:r w:rsidRPr="00313D4D">
        <w:rPr>
          <w:lang w:val="ru-RU"/>
        </w:rPr>
        <w:t>_</w:t>
      </w:r>
      <w:r>
        <w:t>storage</w:t>
      </w:r>
      <w:r w:rsidRPr="00313D4D">
        <w:rPr>
          <w:lang w:val="ru-RU"/>
        </w:rPr>
        <w:t>.</w:t>
      </w:r>
      <w:r>
        <w:t>json</w:t>
      </w:r>
      <w:r w:rsidRPr="00313D4D">
        <w:rPr>
          <w:lang w:val="ru-RU"/>
        </w:rPr>
        <w:t>. Обычно повторно входить при каждом запуске не требуется.</w:t>
      </w:r>
    </w:p>
    <w:p w14:paraId="2F434DCD" w14:textId="77777777" w:rsidR="00313D4D" w:rsidRPr="00313D4D" w:rsidRDefault="00313D4D">
      <w:pPr>
        <w:shd w:val="clear" w:color="auto" w:fill="F2F2F2"/>
        <w:spacing w:before="140"/>
      </w:pPr>
      <w:r>
        <w:rPr>
          <w:noProof/>
        </w:rPr>
        <w:lastRenderedPageBreak/>
        <w:drawing>
          <wp:inline distT="0" distB="0" distL="0" distR="0" wp14:anchorId="2B14BA8D" wp14:editId="2D4FCE12">
            <wp:extent cx="4277802" cy="2947016"/>
            <wp:effectExtent l="0" t="0" r="2540" b="0"/>
            <wp:docPr id="24273371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733716" name="Рисунок 24273371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05955" cy="2966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C7D00" w14:textId="77777777" w:rsidR="00313D4D" w:rsidRDefault="00313D4D">
      <w:pPr>
        <w:shd w:val="clear" w:color="auto" w:fill="F2F2F2"/>
        <w:spacing w:before="140"/>
        <w:rPr>
          <w:b/>
        </w:rPr>
      </w:pPr>
      <w:r>
        <w:rPr>
          <w:b/>
          <w:noProof/>
        </w:rPr>
        <w:drawing>
          <wp:inline distT="0" distB="0" distL="0" distR="0" wp14:anchorId="624C78DD" wp14:editId="0C3239C4">
            <wp:extent cx="4286587" cy="2289976"/>
            <wp:effectExtent l="0" t="0" r="6350" b="0"/>
            <wp:docPr id="50367631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676319" name="Рисунок 50367631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23193" cy="230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44670" w14:textId="77777777" w:rsidR="00313D4D" w:rsidRPr="00313D4D" w:rsidRDefault="00313D4D">
      <w:pPr>
        <w:shd w:val="clear" w:color="auto" w:fill="F2F2F2"/>
        <w:spacing w:before="140"/>
      </w:pPr>
      <w:r>
        <w:rPr>
          <w:noProof/>
        </w:rPr>
        <w:drawing>
          <wp:inline distT="0" distB="0" distL="0" distR="0" wp14:anchorId="52AEBBAF" wp14:editId="223A94F7">
            <wp:extent cx="4281269" cy="1963972"/>
            <wp:effectExtent l="0" t="0" r="0" b="5080"/>
            <wp:docPr id="135013689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136898" name="Рисунок 135013689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00983" cy="1973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EFD92" w14:textId="77777777" w:rsidR="00313D4D" w:rsidRPr="00313D4D" w:rsidRDefault="00313D4D">
      <w:pPr>
        <w:shd w:val="clear" w:color="auto" w:fill="F2F2F2"/>
        <w:spacing w:before="140"/>
        <w:rPr>
          <w:b/>
          <w:lang w:val="ru-RU"/>
        </w:rPr>
      </w:pPr>
    </w:p>
    <w:p w14:paraId="14429D70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 xml:space="preserve">10. Убедитесь, что </w:t>
      </w:r>
      <w:r>
        <w:t>MCP</w:t>
      </w:r>
      <w:r w:rsidRPr="00313D4D">
        <w:rPr>
          <w:lang w:val="ru-RU"/>
        </w:rPr>
        <w:t xml:space="preserve"> подключился</w:t>
      </w:r>
    </w:p>
    <w:p w14:paraId="5A9E8B88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 w:rsidRPr="000C2F65">
        <w:rPr>
          <w:lang w:val="ru-RU"/>
        </w:rPr>
        <w:t xml:space="preserve">Инициализация </w:t>
      </w:r>
      <w:r>
        <w:t>MCP</w:t>
      </w:r>
      <w:r w:rsidRPr="000C2F65">
        <w:rPr>
          <w:lang w:val="ru-RU"/>
        </w:rPr>
        <w:t>...</w:t>
      </w:r>
      <w:r w:rsidRPr="000C2F65">
        <w:rPr>
          <w:lang w:val="ru-RU"/>
        </w:rPr>
        <w:br/>
      </w:r>
      <w:r>
        <w:t>Всего MCP tools: ...</w:t>
      </w:r>
      <w:r>
        <w:br/>
      </w:r>
      <w:r>
        <w:lastRenderedPageBreak/>
        <w:t>Введите запрос в строке User:</w:t>
      </w:r>
      <w:r>
        <w:br/>
        <w:t>Для выхода введите exit, quit или q, либо нажмите Ctrl+C.</w:t>
      </w:r>
      <w:r>
        <w:br/>
      </w:r>
      <w:r>
        <w:br/>
        <w:t>User:</w:t>
      </w:r>
    </w:p>
    <w:p w14:paraId="4E52458E" w14:textId="025D7DCE" w:rsidR="00313D4D" w:rsidRPr="00313D4D" w:rsidRDefault="00000000" w:rsidP="000C2F65">
      <w:pPr>
        <w:rPr>
          <w:lang w:val="ru-RU"/>
        </w:rPr>
      </w:pPr>
      <w:r>
        <w:t>Количество MCP tools может меняться по мере развития RuSender MCP.</w:t>
      </w:r>
    </w:p>
    <w:p w14:paraId="454346A8" w14:textId="77777777" w:rsidR="008356CB" w:rsidRPr="00313D4D" w:rsidRDefault="00000000">
      <w:pPr>
        <w:pStyle w:val="1"/>
        <w:rPr>
          <w:lang w:val="ru-RU"/>
        </w:rPr>
      </w:pPr>
      <w:r>
        <w:t>11. Введите запрос в строке User:</w:t>
      </w:r>
    </w:p>
    <w:p w14:paraId="40FA6E5A" w14:textId="77777777" w:rsidR="002B24EE" w:rsidRDefault="00000000">
      <w:r>
        <w:t>Когда в терминале появилась строка User:, клиент готов к работе. Введите после неё обычный запрос на русском языке и нажмите Enter. Например:</w:t>
      </w:r>
    </w:p>
    <w:p w14:paraId="62684BEF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 w:rsidRPr="00313D4D">
        <w:rPr>
          <w:rFonts w:ascii="Courier New" w:hAnsi="Courier New"/>
          <w:sz w:val="18"/>
          <w:lang w:val="ru-RU"/>
        </w:rPr>
        <w:t>Покажи мои домены</w:t>
      </w:r>
    </w:p>
    <w:p w14:paraId="5635F67A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Пример успешного выполнения:</w:t>
      </w:r>
    </w:p>
    <w:p w14:paraId="6F3D7A50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>
        <w:rPr>
          <w:rFonts w:ascii="Courier New" w:hAnsi="Courier New"/>
          <w:sz w:val="18"/>
        </w:rPr>
        <w:t>🔧</w:t>
      </w:r>
      <w:r w:rsidRPr="00313D4D">
        <w:rPr>
          <w:rFonts w:ascii="Courier New" w:hAnsi="Courier New"/>
          <w:sz w:val="18"/>
          <w:lang w:val="ru-RU"/>
        </w:rPr>
        <w:t xml:space="preserve"> </w:t>
      </w:r>
      <w:r>
        <w:rPr>
          <w:rFonts w:ascii="Courier New" w:hAnsi="Courier New"/>
          <w:sz w:val="18"/>
        </w:rPr>
        <w:t>Tool</w:t>
      </w:r>
      <w:r w:rsidRPr="00313D4D">
        <w:rPr>
          <w:rFonts w:ascii="Courier New" w:hAnsi="Courier New"/>
          <w:sz w:val="18"/>
          <w:lang w:val="ru-RU"/>
        </w:rPr>
        <w:t xml:space="preserve">: </w:t>
      </w:r>
      <w:r>
        <w:rPr>
          <w:rFonts w:ascii="Courier New" w:hAnsi="Courier New"/>
          <w:sz w:val="18"/>
        </w:rPr>
        <w:t>public</w:t>
      </w:r>
      <w:r w:rsidRPr="00313D4D">
        <w:rPr>
          <w:rFonts w:ascii="Courier New" w:hAnsi="Courier New"/>
          <w:sz w:val="18"/>
          <w:lang w:val="ru-RU"/>
        </w:rPr>
        <w:t>_</w:t>
      </w:r>
      <w:r>
        <w:rPr>
          <w:rFonts w:ascii="Courier New" w:hAnsi="Courier New"/>
          <w:sz w:val="18"/>
        </w:rPr>
        <w:t>domains</w:t>
      </w:r>
      <w:r w:rsidRPr="00313D4D">
        <w:rPr>
          <w:rFonts w:ascii="Courier New" w:hAnsi="Courier New"/>
          <w:sz w:val="18"/>
          <w:lang w:val="ru-RU"/>
        </w:rPr>
        <w:t>_</w:t>
      </w:r>
      <w:r>
        <w:rPr>
          <w:rFonts w:ascii="Courier New" w:hAnsi="Courier New"/>
          <w:sz w:val="18"/>
        </w:rPr>
        <w:t>list</w:t>
      </w:r>
      <w:r w:rsidRPr="00313D4D">
        <w:rPr>
          <w:rFonts w:ascii="Courier New" w:hAnsi="Courier New"/>
          <w:sz w:val="18"/>
          <w:lang w:val="ru-RU"/>
        </w:rPr>
        <w:br/>
        <w:t>Аргументы: {}</w:t>
      </w:r>
      <w:r w:rsidRPr="00313D4D">
        <w:rPr>
          <w:rFonts w:ascii="Courier New" w:hAnsi="Courier New"/>
          <w:sz w:val="18"/>
          <w:lang w:val="ru-RU"/>
        </w:rPr>
        <w:br/>
      </w:r>
      <w:r w:rsidRPr="00313D4D">
        <w:rPr>
          <w:rFonts w:ascii="Courier New" w:hAnsi="Courier New"/>
          <w:sz w:val="18"/>
          <w:lang w:val="ru-RU"/>
        </w:rPr>
        <w:br/>
      </w:r>
      <w:r>
        <w:rPr>
          <w:rFonts w:ascii="Courier New" w:hAnsi="Courier New"/>
          <w:sz w:val="18"/>
        </w:rPr>
        <w:t>Agent</w:t>
      </w:r>
      <w:r w:rsidRPr="00313D4D">
        <w:rPr>
          <w:rFonts w:ascii="Courier New" w:hAnsi="Courier New"/>
          <w:sz w:val="18"/>
          <w:lang w:val="ru-RU"/>
        </w:rPr>
        <w:t>:</w:t>
      </w:r>
      <w:r w:rsidRPr="00313D4D">
        <w:rPr>
          <w:rFonts w:ascii="Courier New" w:hAnsi="Courier New"/>
          <w:sz w:val="18"/>
          <w:lang w:val="ru-RU"/>
        </w:rPr>
        <w:br/>
        <w:t>Вот ваши домены: ...</w:t>
      </w:r>
    </w:p>
    <w:p w14:paraId="248A40A8" w14:textId="77777777" w:rsidR="00313D4D" w:rsidRPr="00313D4D" w:rsidRDefault="00313D4D">
      <w:pPr>
        <w:shd w:val="clear" w:color="auto" w:fill="F2F2F2"/>
        <w:spacing w:before="140"/>
      </w:pPr>
      <w:r>
        <w:rPr>
          <w:noProof/>
        </w:rPr>
        <w:drawing>
          <wp:inline distT="0" distB="0" distL="0" distR="0" wp14:anchorId="1C4D5606" wp14:editId="71B0A530">
            <wp:extent cx="2941983" cy="1921439"/>
            <wp:effectExtent l="0" t="0" r="4445" b="0"/>
            <wp:docPr id="716079957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079957" name="Рисунок 716079957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62881" cy="1935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F2E97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>12. Проверьте статистику</w:t>
      </w:r>
    </w:p>
    <w:p w14:paraId="1B0B5496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 w:rsidRPr="00313D4D">
        <w:rPr>
          <w:rFonts w:ascii="Courier New" w:hAnsi="Courier New"/>
          <w:sz w:val="18"/>
          <w:lang w:val="ru-RU"/>
        </w:rPr>
        <w:t>Покажи последние 5 рассылок и их статистику</w:t>
      </w:r>
    </w:p>
    <w:p w14:paraId="1CB8D064" w14:textId="77777777" w:rsidR="00313D4D" w:rsidRPr="00313D4D" w:rsidRDefault="00313D4D">
      <w:pPr>
        <w:shd w:val="clear" w:color="auto" w:fill="F2F2F2"/>
        <w:spacing w:before="140"/>
        <w:rPr>
          <w:b/>
        </w:rPr>
      </w:pPr>
      <w:r>
        <w:rPr>
          <w:noProof/>
        </w:rPr>
        <w:lastRenderedPageBreak/>
        <w:drawing>
          <wp:inline distT="0" distB="0" distL="0" distR="0" wp14:anchorId="529F56E3" wp14:editId="35E121F7">
            <wp:extent cx="3533329" cy="3116911"/>
            <wp:effectExtent l="0" t="0" r="0" b="0"/>
            <wp:docPr id="1202915524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915524" name="Рисунок 120291552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46462" cy="3128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F5442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>13. Изменяющие действия</w:t>
      </w:r>
    </w:p>
    <w:p w14:paraId="41F05034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 w:rsidRPr="00313D4D">
        <w:rPr>
          <w:rFonts w:ascii="Courier New" w:hAnsi="Courier New"/>
          <w:sz w:val="18"/>
          <w:lang w:val="ru-RU"/>
        </w:rPr>
        <w:t>Создай список "Тест"</w:t>
      </w:r>
    </w:p>
    <w:p w14:paraId="3B41A7D8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Перед изменяющими действиями клиент просит подтверждение:</w:t>
      </w:r>
    </w:p>
    <w:p w14:paraId="60D0D1D9" w14:textId="77777777" w:rsidR="008356CB" w:rsidRPr="00313D4D" w:rsidRDefault="00000000">
      <w:pPr>
        <w:shd w:val="clear" w:color="auto" w:fill="F4F4F4"/>
        <w:ind w:left="360" w:right="360"/>
        <w:rPr>
          <w:lang w:val="ru-RU"/>
        </w:rPr>
      </w:pPr>
      <w:r w:rsidRPr="00313D4D">
        <w:rPr>
          <w:rFonts w:ascii="Courier New" w:hAnsi="Courier New"/>
          <w:sz w:val="18"/>
          <w:lang w:val="ru-RU"/>
        </w:rPr>
        <w:t>⚠</w:t>
      </w:r>
      <w:r>
        <w:rPr>
          <w:rFonts w:ascii="Courier New" w:hAnsi="Courier New"/>
          <w:sz w:val="18"/>
        </w:rPr>
        <w:t>️</w:t>
      </w:r>
      <w:r w:rsidRPr="00313D4D">
        <w:rPr>
          <w:rFonts w:ascii="Courier New" w:hAnsi="Courier New"/>
          <w:sz w:val="18"/>
          <w:lang w:val="ru-RU"/>
        </w:rPr>
        <w:t xml:space="preserve"> </w:t>
      </w:r>
      <w:r>
        <w:rPr>
          <w:rFonts w:ascii="Courier New" w:hAnsi="Courier New"/>
          <w:sz w:val="18"/>
        </w:rPr>
        <w:t>GigaChat</w:t>
      </w:r>
      <w:r w:rsidRPr="00313D4D">
        <w:rPr>
          <w:rFonts w:ascii="Courier New" w:hAnsi="Courier New"/>
          <w:sz w:val="18"/>
          <w:lang w:val="ru-RU"/>
        </w:rPr>
        <w:t xml:space="preserve"> хочет выполнить действие:</w:t>
      </w:r>
      <w:r w:rsidRPr="00313D4D">
        <w:rPr>
          <w:rFonts w:ascii="Courier New" w:hAnsi="Courier New"/>
          <w:sz w:val="18"/>
          <w:lang w:val="ru-RU"/>
        </w:rPr>
        <w:br/>
      </w:r>
      <w:r>
        <w:rPr>
          <w:rFonts w:ascii="Courier New" w:hAnsi="Courier New"/>
          <w:sz w:val="18"/>
        </w:rPr>
        <w:t>public</w:t>
      </w:r>
      <w:r w:rsidRPr="00313D4D">
        <w:rPr>
          <w:rFonts w:ascii="Courier New" w:hAnsi="Courier New"/>
          <w:sz w:val="18"/>
          <w:lang w:val="ru-RU"/>
        </w:rPr>
        <w:t>_</w:t>
      </w:r>
      <w:r>
        <w:rPr>
          <w:rFonts w:ascii="Courier New" w:hAnsi="Courier New"/>
          <w:sz w:val="18"/>
        </w:rPr>
        <w:t>lists</w:t>
      </w:r>
      <w:r w:rsidRPr="00313D4D">
        <w:rPr>
          <w:rFonts w:ascii="Courier New" w:hAnsi="Courier New"/>
          <w:sz w:val="18"/>
          <w:lang w:val="ru-RU"/>
        </w:rPr>
        <w:t>_</w:t>
      </w:r>
      <w:r>
        <w:rPr>
          <w:rFonts w:ascii="Courier New" w:hAnsi="Courier New"/>
          <w:sz w:val="18"/>
        </w:rPr>
        <w:t>create</w:t>
      </w:r>
      <w:r w:rsidRPr="00313D4D">
        <w:rPr>
          <w:rFonts w:ascii="Courier New" w:hAnsi="Courier New"/>
          <w:sz w:val="18"/>
          <w:lang w:val="ru-RU"/>
        </w:rPr>
        <w:br/>
        <w:t>Аргументы: {'</w:t>
      </w:r>
      <w:r>
        <w:rPr>
          <w:rFonts w:ascii="Courier New" w:hAnsi="Courier New"/>
          <w:sz w:val="18"/>
        </w:rPr>
        <w:t>name</w:t>
      </w:r>
      <w:r w:rsidRPr="00313D4D">
        <w:rPr>
          <w:rFonts w:ascii="Courier New" w:hAnsi="Courier New"/>
          <w:sz w:val="18"/>
          <w:lang w:val="ru-RU"/>
        </w:rPr>
        <w:t>': 'Тест'}</w:t>
      </w:r>
      <w:r w:rsidRPr="00313D4D">
        <w:rPr>
          <w:rFonts w:ascii="Courier New" w:hAnsi="Courier New"/>
          <w:sz w:val="18"/>
          <w:lang w:val="ru-RU"/>
        </w:rPr>
        <w:br/>
      </w:r>
      <w:r w:rsidRPr="00313D4D">
        <w:rPr>
          <w:rFonts w:ascii="Courier New" w:hAnsi="Courier New"/>
          <w:sz w:val="18"/>
          <w:lang w:val="ru-RU"/>
        </w:rPr>
        <w:br/>
        <w:t>Подтвердить? [</w:t>
      </w:r>
      <w:r>
        <w:rPr>
          <w:rFonts w:ascii="Courier New" w:hAnsi="Courier New"/>
          <w:sz w:val="18"/>
        </w:rPr>
        <w:t>y</w:t>
      </w:r>
      <w:r w:rsidRPr="00313D4D">
        <w:rPr>
          <w:rFonts w:ascii="Courier New" w:hAnsi="Courier New"/>
          <w:sz w:val="18"/>
          <w:lang w:val="ru-RU"/>
        </w:rPr>
        <w:t>/</w:t>
      </w:r>
      <w:r>
        <w:rPr>
          <w:rFonts w:ascii="Courier New" w:hAnsi="Courier New"/>
          <w:sz w:val="18"/>
        </w:rPr>
        <w:t>N</w:t>
      </w:r>
      <w:r w:rsidRPr="00313D4D">
        <w:rPr>
          <w:rFonts w:ascii="Courier New" w:hAnsi="Courier New"/>
          <w:sz w:val="18"/>
          <w:lang w:val="ru-RU"/>
        </w:rPr>
        <w:t>]:</w:t>
      </w:r>
    </w:p>
    <w:p w14:paraId="460F5D81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Введите </w:t>
      </w:r>
      <w:r>
        <w:t>y</w:t>
      </w:r>
      <w:r w:rsidRPr="00313D4D">
        <w:rPr>
          <w:lang w:val="ru-RU"/>
        </w:rPr>
        <w:t xml:space="preserve"> только если хотите выполнить действие.</w:t>
      </w:r>
    </w:p>
    <w:p w14:paraId="5682F860" w14:textId="77777777" w:rsidR="00313D4D" w:rsidRPr="00313D4D" w:rsidRDefault="00313D4D">
      <w:pPr>
        <w:shd w:val="clear" w:color="auto" w:fill="F2F2F2"/>
        <w:spacing w:before="140"/>
        <w:rPr>
          <w:b/>
          <w:lang w:val="ru-RU"/>
        </w:rPr>
      </w:pPr>
      <w:r>
        <w:rPr>
          <w:b/>
          <w:noProof/>
          <w:lang w:val="ru-RU"/>
        </w:rPr>
        <w:drawing>
          <wp:inline distT="0" distB="0" distL="0" distR="0" wp14:anchorId="09624D49" wp14:editId="5877A546">
            <wp:extent cx="4373217" cy="1795765"/>
            <wp:effectExtent l="0" t="0" r="0" b="0"/>
            <wp:docPr id="415336547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336547" name="Рисунок 41533654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42652" cy="1824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F64E5" w14:textId="77777777" w:rsidR="00313D4D" w:rsidRPr="00313D4D" w:rsidRDefault="00313D4D">
      <w:pPr>
        <w:shd w:val="clear" w:color="auto" w:fill="F2F2F2"/>
        <w:spacing w:before="140"/>
        <w:rPr>
          <w:lang w:val="ru-RU"/>
        </w:rPr>
      </w:pPr>
    </w:p>
    <w:p w14:paraId="274EA638" w14:textId="77777777" w:rsidR="002B24EE" w:rsidRDefault="00000000">
      <w:pPr>
        <w:pStyle w:val="1"/>
      </w:pPr>
      <w:r>
        <w:t>14. Как завершить работу с клиентом</w:t>
      </w:r>
    </w:p>
    <w:p w14:paraId="0F4B83F2" w14:textId="77777777" w:rsidR="002B24EE" w:rsidRDefault="00000000">
      <w:r>
        <w:t>Чтобы завершить работу, в строке User: введите одну из команд:</w:t>
      </w:r>
    </w:p>
    <w:p w14:paraId="5F1186F8" w14:textId="77777777" w:rsidR="002B24EE" w:rsidRDefault="00000000">
      <w:r>
        <w:rPr>
          <w:rFonts w:ascii="Courier New" w:hAnsi="Courier New"/>
        </w:rPr>
        <w:lastRenderedPageBreak/>
        <w:t>exit</w:t>
      </w:r>
      <w:r>
        <w:rPr>
          <w:rFonts w:ascii="Courier New" w:hAnsi="Courier New"/>
        </w:rPr>
        <w:br/>
        <w:t>quit</w:t>
      </w:r>
      <w:r>
        <w:rPr>
          <w:rFonts w:ascii="Courier New" w:hAnsi="Courier New"/>
        </w:rPr>
        <w:br/>
        <w:t>q</w:t>
      </w:r>
    </w:p>
    <w:p w14:paraId="3E73D0CE" w14:textId="77777777" w:rsidR="002B24EE" w:rsidRDefault="00000000">
      <w:r>
        <w:t>и нажмите Enter. Клиент корректно завершит работу и вернёт вас в терминал.</w:t>
      </w:r>
    </w:p>
    <w:p w14:paraId="7C1E3A36" w14:textId="77777777" w:rsidR="002B24EE" w:rsidRDefault="00000000">
      <w:r>
        <w:t>Также можно нажать Ctrl+C. В новой версии клиента это тоже завершает работу корректно, без длинного traceback.</w:t>
      </w:r>
    </w:p>
    <w:p w14:paraId="2EAC1F7B" w14:textId="77777777" w:rsidR="008356CB" w:rsidRPr="00313D4D" w:rsidRDefault="00000000">
      <w:pPr>
        <w:pStyle w:val="1"/>
        <w:rPr>
          <w:lang w:val="ru-RU"/>
        </w:rPr>
      </w:pPr>
      <w:r>
        <w:t>15. Повторная авторизация другим аккаунтом</w:t>
      </w:r>
    </w:p>
    <w:p w14:paraId="1C4080E3" w14:textId="77777777" w:rsidR="008356CB" w:rsidRPr="00313D4D" w:rsidRDefault="00000000">
      <w:pPr>
        <w:rPr>
          <w:lang w:val="ru-RU"/>
        </w:rPr>
      </w:pPr>
      <w:r>
        <w:t>macOS</w:t>
      </w:r>
      <w:r w:rsidRPr="00313D4D">
        <w:rPr>
          <w:lang w:val="ru-RU"/>
        </w:rPr>
        <w:t xml:space="preserve"> / </w:t>
      </w:r>
      <w:r>
        <w:t>Linux</w:t>
      </w:r>
      <w:r w:rsidRPr="00313D4D">
        <w:rPr>
          <w:lang w:val="ru-RU"/>
        </w:rPr>
        <w:t>:</w:t>
      </w:r>
    </w:p>
    <w:p w14:paraId="719D37B7" w14:textId="77777777" w:rsidR="008356CB" w:rsidRDefault="00000000">
      <w:pPr>
        <w:shd w:val="clear" w:color="auto" w:fill="F4F4F4"/>
        <w:ind w:left="360" w:right="360"/>
      </w:pPr>
      <w:r>
        <w:rPr>
          <w:rFonts w:ascii="Courier New" w:hAnsi="Courier New"/>
          <w:sz w:val="18"/>
        </w:rPr>
        <w:t>python3 logout.py</w:t>
      </w:r>
    </w:p>
    <w:p w14:paraId="376F4A9D" w14:textId="77777777" w:rsidR="008356CB" w:rsidRDefault="00000000">
      <w:r>
        <w:t>Windows:</w:t>
      </w:r>
    </w:p>
    <w:p w14:paraId="438E2880" w14:textId="77777777" w:rsidR="008356CB" w:rsidRDefault="00000000">
      <w:pPr>
        <w:shd w:val="clear" w:color="auto" w:fill="F4F4F4"/>
        <w:ind w:left="360" w:right="360"/>
      </w:pPr>
      <w:r>
        <w:rPr>
          <w:rFonts w:ascii="Courier New" w:hAnsi="Courier New"/>
          <w:sz w:val="18"/>
        </w:rPr>
        <w:t>python logout.py</w:t>
      </w:r>
    </w:p>
    <w:p w14:paraId="3FB48A92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Следующий запуск снова откроет </w:t>
      </w:r>
      <w:r>
        <w:t>RuSender</w:t>
      </w:r>
      <w:r w:rsidRPr="00313D4D">
        <w:rPr>
          <w:lang w:val="ru-RU"/>
        </w:rPr>
        <w:t xml:space="preserve"> </w:t>
      </w:r>
      <w:r>
        <w:t>OAuth</w:t>
      </w:r>
      <w:r w:rsidRPr="00313D4D">
        <w:rPr>
          <w:lang w:val="ru-RU"/>
        </w:rPr>
        <w:t>.</w:t>
      </w:r>
    </w:p>
    <w:p w14:paraId="0C34D53D" w14:textId="77777777" w:rsidR="008356CB" w:rsidRPr="00313D4D" w:rsidRDefault="00000000">
      <w:pPr>
        <w:pStyle w:val="1"/>
        <w:rPr>
          <w:lang w:val="ru-RU"/>
        </w:rPr>
      </w:pPr>
      <w:r w:rsidRPr="00313D4D">
        <w:rPr>
          <w:lang w:val="ru-RU"/>
        </w:rPr>
        <w:t>Частые вопросы</w:t>
      </w:r>
    </w:p>
    <w:p w14:paraId="61E5429A" w14:textId="77777777" w:rsidR="008356CB" w:rsidRPr="00313D4D" w:rsidRDefault="00000000">
      <w:pPr>
        <w:rPr>
          <w:lang w:val="ru-RU"/>
        </w:rPr>
      </w:pPr>
      <w:r w:rsidRPr="00313D4D">
        <w:rPr>
          <w:b/>
          <w:lang w:val="ru-RU"/>
        </w:rPr>
        <w:t xml:space="preserve">Команда </w:t>
      </w:r>
      <w:r>
        <w:rPr>
          <w:b/>
        </w:rPr>
        <w:t>python</w:t>
      </w:r>
      <w:r w:rsidRPr="00313D4D">
        <w:rPr>
          <w:b/>
          <w:lang w:val="ru-RU"/>
        </w:rPr>
        <w:t xml:space="preserve"> использует </w:t>
      </w:r>
      <w:r>
        <w:rPr>
          <w:b/>
        </w:rPr>
        <w:t>Python</w:t>
      </w:r>
      <w:r w:rsidRPr="00313D4D">
        <w:rPr>
          <w:b/>
          <w:lang w:val="ru-RU"/>
        </w:rPr>
        <w:t xml:space="preserve"> 3.8</w:t>
      </w:r>
    </w:p>
    <w:p w14:paraId="3338E5B0" w14:textId="77777777" w:rsidR="008356CB" w:rsidRPr="00313D4D" w:rsidRDefault="00000000">
      <w:pPr>
        <w:rPr>
          <w:lang w:val="ru-RU"/>
        </w:rPr>
      </w:pPr>
      <w:r>
        <w:t>install</w:t>
      </w:r>
      <w:r w:rsidRPr="00313D4D">
        <w:rPr>
          <w:lang w:val="ru-RU"/>
        </w:rPr>
        <w:t>.</w:t>
      </w:r>
      <w:r>
        <w:t>py</w:t>
      </w:r>
      <w:r w:rsidRPr="00313D4D">
        <w:rPr>
          <w:lang w:val="ru-RU"/>
        </w:rPr>
        <w:t xml:space="preserve"> попробует найти </w:t>
      </w:r>
      <w:r>
        <w:t>python</w:t>
      </w:r>
      <w:r w:rsidRPr="00313D4D">
        <w:rPr>
          <w:lang w:val="ru-RU"/>
        </w:rPr>
        <w:t xml:space="preserve">3.12 автоматически. Главное, чтобы </w:t>
      </w:r>
      <w:r>
        <w:t>Python</w:t>
      </w:r>
      <w:r w:rsidRPr="00313D4D">
        <w:rPr>
          <w:lang w:val="ru-RU"/>
        </w:rPr>
        <w:t xml:space="preserve"> 3.12 был установлен.</w:t>
      </w:r>
    </w:p>
    <w:p w14:paraId="28D05F50" w14:textId="77777777" w:rsidR="008356CB" w:rsidRPr="00313D4D" w:rsidRDefault="00000000">
      <w:pPr>
        <w:rPr>
          <w:lang w:val="ru-RU"/>
        </w:rPr>
      </w:pPr>
      <w:r w:rsidRPr="00313D4D">
        <w:rPr>
          <w:b/>
          <w:lang w:val="ru-RU"/>
        </w:rPr>
        <w:t>Не вижу папку .</w:t>
      </w:r>
      <w:r>
        <w:rPr>
          <w:b/>
        </w:rPr>
        <w:t>venv</w:t>
      </w:r>
    </w:p>
    <w:p w14:paraId="5CE559C0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.</w:t>
      </w:r>
      <w:r>
        <w:t>venv</w:t>
      </w:r>
      <w:r w:rsidRPr="00313D4D">
        <w:rPr>
          <w:lang w:val="ru-RU"/>
        </w:rPr>
        <w:t xml:space="preserve"> скрытая. На </w:t>
      </w:r>
      <w:r>
        <w:t>macOS</w:t>
      </w:r>
      <w:r w:rsidRPr="00313D4D">
        <w:rPr>
          <w:lang w:val="ru-RU"/>
        </w:rPr>
        <w:t xml:space="preserve"> используйте </w:t>
      </w:r>
      <w:r>
        <w:t>ls</w:t>
      </w:r>
      <w:r w:rsidRPr="00313D4D">
        <w:rPr>
          <w:lang w:val="ru-RU"/>
        </w:rPr>
        <w:t xml:space="preserve"> -</w:t>
      </w:r>
      <w:r>
        <w:t>la</w:t>
      </w:r>
      <w:r w:rsidRPr="00313D4D">
        <w:rPr>
          <w:lang w:val="ru-RU"/>
        </w:rPr>
        <w:t xml:space="preserve">. Проще выполнить </w:t>
      </w:r>
      <w:r>
        <w:t>check</w:t>
      </w:r>
      <w:r w:rsidRPr="00313D4D">
        <w:rPr>
          <w:lang w:val="ru-RU"/>
        </w:rPr>
        <w:t>_</w:t>
      </w:r>
      <w:r>
        <w:t>setup</w:t>
      </w:r>
      <w:r w:rsidRPr="00313D4D">
        <w:rPr>
          <w:lang w:val="ru-RU"/>
        </w:rPr>
        <w:t>.</w:t>
      </w:r>
      <w:r>
        <w:t>py</w:t>
      </w:r>
      <w:r w:rsidRPr="00313D4D">
        <w:rPr>
          <w:lang w:val="ru-RU"/>
        </w:rPr>
        <w:t>.</w:t>
      </w:r>
    </w:p>
    <w:p w14:paraId="65B104D9" w14:textId="77777777" w:rsidR="008356CB" w:rsidRPr="00313D4D" w:rsidRDefault="00000000">
      <w:pPr>
        <w:rPr>
          <w:lang w:val="ru-RU"/>
        </w:rPr>
      </w:pPr>
      <w:r w:rsidRPr="00313D4D">
        <w:rPr>
          <w:b/>
          <w:lang w:val="ru-RU"/>
        </w:rPr>
        <w:t xml:space="preserve">После </w:t>
      </w:r>
      <w:r>
        <w:rPr>
          <w:b/>
        </w:rPr>
        <w:t>OAuth</w:t>
      </w:r>
      <w:r w:rsidRPr="00313D4D">
        <w:rPr>
          <w:b/>
          <w:lang w:val="ru-RU"/>
        </w:rPr>
        <w:t xml:space="preserve"> страница </w:t>
      </w:r>
      <w:r>
        <w:rPr>
          <w:b/>
        </w:rPr>
        <w:t>localhost</w:t>
      </w:r>
      <w:r w:rsidRPr="00313D4D">
        <w:rPr>
          <w:b/>
          <w:lang w:val="ru-RU"/>
        </w:rPr>
        <w:t xml:space="preserve"> не загрузилась</w:t>
      </w:r>
    </w:p>
    <w:p w14:paraId="5313DA76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 xml:space="preserve">Это допустимо. Скопируйте полный </w:t>
      </w:r>
      <w:r>
        <w:t>URL</w:t>
      </w:r>
      <w:r w:rsidRPr="00313D4D">
        <w:rPr>
          <w:lang w:val="ru-RU"/>
        </w:rPr>
        <w:t xml:space="preserve"> из адресной строки и вставьте в </w:t>
      </w:r>
      <w:r>
        <w:t>Callback</w:t>
      </w:r>
      <w:r w:rsidRPr="00313D4D">
        <w:rPr>
          <w:lang w:val="ru-RU"/>
        </w:rPr>
        <w:t xml:space="preserve"> </w:t>
      </w:r>
      <w:r>
        <w:t>URL</w:t>
      </w:r>
      <w:r w:rsidRPr="00313D4D">
        <w:rPr>
          <w:lang w:val="ru-RU"/>
        </w:rPr>
        <w:t>:.</w:t>
      </w:r>
    </w:p>
    <w:p w14:paraId="3BB0D4B5" w14:textId="77777777" w:rsidR="008356CB" w:rsidRPr="00313D4D" w:rsidRDefault="00000000">
      <w:pPr>
        <w:rPr>
          <w:lang w:val="ru-RU"/>
        </w:rPr>
      </w:pPr>
      <w:r w:rsidRPr="00313D4D">
        <w:rPr>
          <w:b/>
          <w:lang w:val="ru-RU"/>
        </w:rPr>
        <w:t xml:space="preserve">Снова открывается </w:t>
      </w:r>
      <w:r>
        <w:rPr>
          <w:b/>
        </w:rPr>
        <w:t>OAuth</w:t>
      </w:r>
    </w:p>
    <w:p w14:paraId="09DCF68E" w14:textId="77777777" w:rsidR="008356CB" w:rsidRPr="00313D4D" w:rsidRDefault="00000000">
      <w:pPr>
        <w:rPr>
          <w:lang w:val="ru-RU"/>
        </w:rPr>
      </w:pPr>
      <w:r w:rsidRPr="00313D4D">
        <w:rPr>
          <w:lang w:val="ru-RU"/>
        </w:rPr>
        <w:t>Проверьте наличие .</w:t>
      </w:r>
      <w:r>
        <w:t>oauth</w:t>
      </w:r>
      <w:r w:rsidRPr="00313D4D">
        <w:rPr>
          <w:lang w:val="ru-RU"/>
        </w:rPr>
        <w:t>_</w:t>
      </w:r>
      <w:r>
        <w:t>storage</w:t>
      </w:r>
      <w:r w:rsidRPr="00313D4D">
        <w:rPr>
          <w:lang w:val="ru-RU"/>
        </w:rPr>
        <w:t>.</w:t>
      </w:r>
      <w:r>
        <w:t>json</w:t>
      </w:r>
      <w:r w:rsidRPr="00313D4D">
        <w:rPr>
          <w:lang w:val="ru-RU"/>
        </w:rPr>
        <w:t xml:space="preserve">. Повторная авторизация также нужна после отзыва </w:t>
      </w:r>
      <w:r>
        <w:t>refresh</w:t>
      </w:r>
      <w:r w:rsidRPr="00313D4D">
        <w:rPr>
          <w:lang w:val="ru-RU"/>
        </w:rPr>
        <w:t xml:space="preserve"> </w:t>
      </w:r>
      <w:r>
        <w:t>token</w:t>
      </w:r>
      <w:r w:rsidRPr="00313D4D">
        <w:rPr>
          <w:lang w:val="ru-RU"/>
        </w:rPr>
        <w:t>.</w:t>
      </w:r>
    </w:p>
    <w:p w14:paraId="7CEB4E0B" w14:textId="77777777" w:rsidR="008356CB" w:rsidRDefault="00000000">
      <w:pPr>
        <w:pStyle w:val="1"/>
      </w:pPr>
      <w:r>
        <w:t>Секретные файлы</w:t>
      </w:r>
    </w:p>
    <w:p w14:paraId="6A1DFF7E" w14:textId="77777777" w:rsidR="008356CB" w:rsidRDefault="00000000">
      <w:pPr>
        <w:pStyle w:val="a0"/>
      </w:pPr>
      <w:r>
        <w:t>.env — GigaChat credentials.</w:t>
      </w:r>
    </w:p>
    <w:p w14:paraId="1BDF7C96" w14:textId="77777777" w:rsidR="008356CB" w:rsidRDefault="00000000">
      <w:pPr>
        <w:pStyle w:val="a0"/>
      </w:pPr>
      <w:r>
        <w:t>.oauth_storage.json — OAuth-токены RuSender.</w:t>
      </w:r>
    </w:p>
    <w:sectPr w:rsidR="008356CB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53287619">
    <w:abstractNumId w:val="8"/>
  </w:num>
  <w:num w:numId="2" w16cid:durableId="467090640">
    <w:abstractNumId w:val="6"/>
  </w:num>
  <w:num w:numId="3" w16cid:durableId="886648786">
    <w:abstractNumId w:val="5"/>
  </w:num>
  <w:num w:numId="4" w16cid:durableId="89207733">
    <w:abstractNumId w:val="4"/>
  </w:num>
  <w:num w:numId="5" w16cid:durableId="574827945">
    <w:abstractNumId w:val="7"/>
  </w:num>
  <w:num w:numId="6" w16cid:durableId="628126042">
    <w:abstractNumId w:val="3"/>
  </w:num>
  <w:num w:numId="7" w16cid:durableId="1700008907">
    <w:abstractNumId w:val="2"/>
  </w:num>
  <w:num w:numId="8" w16cid:durableId="456527700">
    <w:abstractNumId w:val="1"/>
  </w:num>
  <w:num w:numId="9" w16cid:durableId="55798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F65"/>
    <w:rsid w:val="0015074B"/>
    <w:rsid w:val="0029639D"/>
    <w:rsid w:val="002B24EE"/>
    <w:rsid w:val="00313D4D"/>
    <w:rsid w:val="00326F90"/>
    <w:rsid w:val="003B7468"/>
    <w:rsid w:val="004D2EDC"/>
    <w:rsid w:val="008356CB"/>
    <w:rsid w:val="0093190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23B78"/>
  <w14:defaultImageDpi w14:val="300"/>
  <w15:docId w15:val="{CD16D742-3479-224D-97E0-A1ED3A92D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Arial" w:hAnsi="Arial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3</cp:revision>
  <dcterms:created xsi:type="dcterms:W3CDTF">2026-08-19T14:11:00Z</dcterms:created>
  <dcterms:modified xsi:type="dcterms:W3CDTF">2026-08-19T15:23:00Z</dcterms:modified>
  <cp:category/>
</cp:coreProperties>
</file>